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CD" w:rsidRDefault="00142BCD" w:rsidP="001F50B8">
      <w:pPr>
        <w:ind w:left="-851"/>
        <w:rPr>
          <w:lang w:val="en-GB"/>
        </w:rPr>
      </w:pPr>
    </w:p>
    <w:p w:rsidR="00905394" w:rsidRDefault="00905394" w:rsidP="00645EC4">
      <w:pPr>
        <w:pStyle w:val="Kopzondernummering"/>
      </w:pPr>
    </w:p>
    <w:p w:rsidR="00905394" w:rsidRPr="00905394" w:rsidRDefault="00084083" w:rsidP="00905394">
      <w:r>
        <w:rPr>
          <w:noProof/>
        </w:rPr>
        <mc:AlternateContent>
          <mc:Choice Requires="wps">
            <w:drawing>
              <wp:anchor distT="0" distB="0" distL="114300" distR="114300" simplePos="0" relativeHeight="251658240" behindDoc="0" locked="0" layoutInCell="1" allowOverlap="1">
                <wp:simplePos x="0" y="0"/>
                <wp:positionH relativeFrom="column">
                  <wp:posOffset>-835025</wp:posOffset>
                </wp:positionH>
                <wp:positionV relativeFrom="paragraph">
                  <wp:posOffset>228600</wp:posOffset>
                </wp:positionV>
                <wp:extent cx="5076825" cy="3124200"/>
                <wp:effectExtent l="0" t="0" r="952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124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rsidR="00F74EE0" w:rsidRPr="002D69B4" w:rsidRDefault="00F74EE0" w:rsidP="00F74EE0">
                            <w:pPr>
                              <w:pStyle w:val="Geenafstand"/>
                              <w:rPr>
                                <w:b/>
                                <w:color w:val="00B0F0"/>
                                <w:sz w:val="32"/>
                                <w:szCs w:val="32"/>
                              </w:rPr>
                            </w:pPr>
                          </w:p>
                          <w:p w:rsidR="00194D90" w:rsidRDefault="00194D90" w:rsidP="00194D90">
                            <w:pPr>
                              <w:pStyle w:val="Geenafstand"/>
                              <w:rPr>
                                <w:b/>
                                <w:sz w:val="32"/>
                                <w:szCs w:val="32"/>
                              </w:rPr>
                            </w:pPr>
                            <w:r w:rsidRPr="00E62A53">
                              <w:rPr>
                                <w:b/>
                                <w:sz w:val="32"/>
                                <w:szCs w:val="32"/>
                              </w:rPr>
                              <w:t xml:space="preserve">Bijlage </w:t>
                            </w:r>
                            <w:r w:rsidR="00952775" w:rsidRPr="00E62A53">
                              <w:rPr>
                                <w:b/>
                                <w:sz w:val="32"/>
                                <w:szCs w:val="32"/>
                              </w:rPr>
                              <w:t>3</w:t>
                            </w:r>
                            <w:r w:rsidRPr="00E62A53">
                              <w:rPr>
                                <w:b/>
                                <w:sz w:val="32"/>
                                <w:szCs w:val="32"/>
                              </w:rPr>
                              <w:t xml:space="preserve"> Specificatie</w:t>
                            </w:r>
                            <w:r>
                              <w:rPr>
                                <w:b/>
                                <w:sz w:val="32"/>
                                <w:szCs w:val="32"/>
                              </w:rPr>
                              <w:t xml:space="preserve"> referentieopdracht</w:t>
                            </w:r>
                          </w:p>
                          <w:p w:rsidR="00194D90" w:rsidRDefault="00194D90" w:rsidP="00F74EE0">
                            <w:pPr>
                              <w:pStyle w:val="Geenafstand"/>
                              <w:rPr>
                                <w:color w:val="00B0F0"/>
                                <w:sz w:val="64"/>
                                <w:szCs w:val="64"/>
                              </w:rPr>
                            </w:pPr>
                          </w:p>
                          <w:p w:rsidR="000D6FA0" w:rsidRDefault="00194D90" w:rsidP="00F74EE0">
                            <w:pPr>
                              <w:pStyle w:val="Geenafstand"/>
                              <w:rPr>
                                <w:color w:val="00B0F0"/>
                                <w:sz w:val="64"/>
                                <w:szCs w:val="64"/>
                              </w:rPr>
                            </w:pPr>
                            <w:r>
                              <w:rPr>
                                <w:color w:val="00B0F0"/>
                                <w:sz w:val="64"/>
                                <w:szCs w:val="64"/>
                              </w:rPr>
                              <w:t>Europese aanbesteding</w:t>
                            </w:r>
                          </w:p>
                          <w:p w:rsidR="00244361" w:rsidRPr="0062687C" w:rsidRDefault="00244361" w:rsidP="00244361">
                            <w:pPr>
                              <w:pStyle w:val="Geenafstand"/>
                              <w:rPr>
                                <w:b/>
                                <w:sz w:val="24"/>
                                <w:szCs w:val="24"/>
                              </w:rPr>
                            </w:pPr>
                            <w:r w:rsidRPr="0062687C">
                              <w:rPr>
                                <w:b/>
                                <w:sz w:val="24"/>
                                <w:szCs w:val="24"/>
                              </w:rPr>
                              <w:t xml:space="preserve">Beveiligingsdiensten ten behoeve van </w:t>
                            </w:r>
                            <w:r>
                              <w:rPr>
                                <w:b/>
                                <w:sz w:val="24"/>
                                <w:szCs w:val="24"/>
                              </w:rPr>
                              <w:t>het ministerie van Defensie</w:t>
                            </w:r>
                          </w:p>
                          <w:p w:rsidR="00E62A53" w:rsidRPr="0062687C" w:rsidRDefault="00E62A53" w:rsidP="00E62A53">
                            <w:pPr>
                              <w:pStyle w:val="Geenafstand"/>
                              <w:rPr>
                                <w:b/>
                                <w:sz w:val="24"/>
                                <w:szCs w:val="24"/>
                              </w:rPr>
                            </w:pPr>
                          </w:p>
                          <w:p w:rsidR="00E62A53" w:rsidRPr="0062687C" w:rsidRDefault="00E62A53" w:rsidP="00244361">
                            <w:pPr>
                              <w:pStyle w:val="Geenafstand"/>
                              <w:rPr>
                                <w:sz w:val="24"/>
                                <w:szCs w:val="24"/>
                              </w:rPr>
                            </w:pPr>
                            <w:r w:rsidRPr="0062687C">
                              <w:rPr>
                                <w:sz w:val="24"/>
                                <w:szCs w:val="24"/>
                              </w:rPr>
                              <w:t>Kenmerk</w:t>
                            </w:r>
                            <w:r w:rsidRPr="0062687C">
                              <w:rPr>
                                <w:sz w:val="24"/>
                                <w:szCs w:val="24"/>
                              </w:rPr>
                              <w:tab/>
                            </w:r>
                            <w:r w:rsidRPr="0062687C">
                              <w:rPr>
                                <w:sz w:val="24"/>
                                <w:szCs w:val="24"/>
                              </w:rPr>
                              <w:tab/>
                            </w:r>
                            <w:r w:rsidR="00244361" w:rsidRPr="00D26B3D">
                              <w:rPr>
                                <w:sz w:val="24"/>
                                <w:szCs w:val="24"/>
                              </w:rPr>
                              <w:t>IUC/DJI/IENEA/TA/2019-1</w:t>
                            </w:r>
                          </w:p>
                          <w:p w:rsidR="00084083" w:rsidRPr="00084083" w:rsidRDefault="00E62A53" w:rsidP="00084083">
                            <w:pPr>
                              <w:pStyle w:val="Geenafstand"/>
                              <w:rPr>
                                <w:sz w:val="24"/>
                                <w:szCs w:val="24"/>
                              </w:rPr>
                            </w:pPr>
                            <w:r w:rsidRPr="0062687C">
                              <w:rPr>
                                <w:sz w:val="24"/>
                                <w:szCs w:val="24"/>
                              </w:rPr>
                              <w:t>Versie</w:t>
                            </w:r>
                            <w:r w:rsidRPr="0062687C">
                              <w:rPr>
                                <w:sz w:val="24"/>
                                <w:szCs w:val="24"/>
                              </w:rPr>
                              <w:tab/>
                            </w:r>
                            <w:r w:rsidRPr="0062687C">
                              <w:rPr>
                                <w:sz w:val="24"/>
                                <w:szCs w:val="24"/>
                              </w:rPr>
                              <w:tab/>
                            </w:r>
                            <w:r>
                              <w:rPr>
                                <w:sz w:val="24"/>
                                <w:szCs w:val="24"/>
                              </w:rPr>
                              <w:tab/>
                            </w:r>
                            <w:r w:rsidR="00084083" w:rsidRPr="00084083">
                              <w:rPr>
                                <w:sz w:val="24"/>
                                <w:szCs w:val="24"/>
                              </w:rPr>
                              <w:t xml:space="preserve">2.0, NvI2 19 maart 2020 </w:t>
                            </w:r>
                          </w:p>
                          <w:p w:rsidR="00E62A53" w:rsidRPr="0062687C" w:rsidRDefault="00084083" w:rsidP="00084083">
                            <w:pPr>
                              <w:pStyle w:val="Geenafstand"/>
                              <w:rPr>
                                <w:sz w:val="24"/>
                                <w:szCs w:val="24"/>
                              </w:rPr>
                            </w:pPr>
                            <w:r w:rsidRPr="00084083">
                              <w:rPr>
                                <w:sz w:val="24"/>
                                <w:szCs w:val="24"/>
                                <w:highlight w:val="yellow"/>
                              </w:rPr>
                              <w:t>(wijzigingen t.o.v. publicatie 22 januari 2020 zijn geel gemarkeerd)</w:t>
                            </w:r>
                          </w:p>
                          <w:p w:rsidR="00BC75D5" w:rsidRPr="00BC75D5" w:rsidRDefault="00BC75D5" w:rsidP="00E62A53">
                            <w:pPr>
                              <w:pStyle w:val="Geenafstand"/>
                              <w:rPr>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5.75pt;margin-top:18pt;width:399.75pt;height:2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" filled="f" stroked="f" strokecolor="#09f">
                <v:textbox inset="0,0,0,0">
                  <w:txbxContent>
                    <w:p w:rsidR="00F74EE0" w:rsidRPr="002D69B4" w:rsidRDefault="00F74EE0" w:rsidP="00F74EE0">
                      <w:pPr>
                        <w:pStyle w:val="Geenafstand"/>
                        <w:rPr>
                          <w:b/>
                          <w:color w:val="00B0F0"/>
                          <w:sz w:val="32"/>
                          <w:szCs w:val="32"/>
                        </w:rPr>
                      </w:pPr>
                    </w:p>
                    <w:p w:rsidR="00194D90" w:rsidRDefault="00194D90" w:rsidP="00194D90">
                      <w:pPr>
                        <w:pStyle w:val="Geenafstand"/>
                        <w:rPr>
                          <w:b/>
                          <w:sz w:val="32"/>
                          <w:szCs w:val="32"/>
                        </w:rPr>
                      </w:pPr>
                      <w:r w:rsidRPr="00E62A53">
                        <w:rPr>
                          <w:b/>
                          <w:sz w:val="32"/>
                          <w:szCs w:val="32"/>
                        </w:rPr>
                        <w:t xml:space="preserve">Bijlage </w:t>
                      </w:r>
                      <w:r w:rsidR="00952775" w:rsidRPr="00E62A53">
                        <w:rPr>
                          <w:b/>
                          <w:sz w:val="32"/>
                          <w:szCs w:val="32"/>
                        </w:rPr>
                        <w:t>3</w:t>
                      </w:r>
                      <w:r w:rsidRPr="00E62A53">
                        <w:rPr>
                          <w:b/>
                          <w:sz w:val="32"/>
                          <w:szCs w:val="32"/>
                        </w:rPr>
                        <w:t xml:space="preserve"> Specificatie</w:t>
                      </w:r>
                      <w:r>
                        <w:rPr>
                          <w:b/>
                          <w:sz w:val="32"/>
                          <w:szCs w:val="32"/>
                        </w:rPr>
                        <w:t xml:space="preserve"> referentieopdracht</w:t>
                      </w:r>
                    </w:p>
                    <w:p w:rsidR="00194D90" w:rsidRDefault="00194D90" w:rsidP="00F74EE0">
                      <w:pPr>
                        <w:pStyle w:val="Geenafstand"/>
                        <w:rPr>
                          <w:color w:val="00B0F0"/>
                          <w:sz w:val="64"/>
                          <w:szCs w:val="64"/>
                        </w:rPr>
                      </w:pPr>
                    </w:p>
                    <w:p w:rsidR="000D6FA0" w:rsidRDefault="00194D90" w:rsidP="00F74EE0">
                      <w:pPr>
                        <w:pStyle w:val="Geenafstand"/>
                        <w:rPr>
                          <w:color w:val="00B0F0"/>
                          <w:sz w:val="64"/>
                          <w:szCs w:val="64"/>
                        </w:rPr>
                      </w:pPr>
                      <w:r>
                        <w:rPr>
                          <w:color w:val="00B0F0"/>
                          <w:sz w:val="64"/>
                          <w:szCs w:val="64"/>
                        </w:rPr>
                        <w:t>Europese aanbesteding</w:t>
                      </w:r>
                    </w:p>
                    <w:p w:rsidR="00244361" w:rsidRPr="0062687C" w:rsidRDefault="00244361" w:rsidP="00244361">
                      <w:pPr>
                        <w:pStyle w:val="Geenafstand"/>
                        <w:rPr>
                          <w:b/>
                          <w:sz w:val="24"/>
                          <w:szCs w:val="24"/>
                        </w:rPr>
                      </w:pPr>
                      <w:r w:rsidRPr="0062687C">
                        <w:rPr>
                          <w:b/>
                          <w:sz w:val="24"/>
                          <w:szCs w:val="24"/>
                        </w:rPr>
                        <w:t xml:space="preserve">Beveiligingsdiensten ten behoeve van </w:t>
                      </w:r>
                      <w:r>
                        <w:rPr>
                          <w:b/>
                          <w:sz w:val="24"/>
                          <w:szCs w:val="24"/>
                        </w:rPr>
                        <w:t>het ministerie van Defensie</w:t>
                      </w:r>
                    </w:p>
                    <w:p w:rsidR="00E62A53" w:rsidRPr="0062687C" w:rsidRDefault="00E62A53" w:rsidP="00E62A53">
                      <w:pPr>
                        <w:pStyle w:val="Geenafstand"/>
                        <w:rPr>
                          <w:b/>
                          <w:sz w:val="24"/>
                          <w:szCs w:val="24"/>
                        </w:rPr>
                      </w:pPr>
                    </w:p>
                    <w:p w:rsidR="00E62A53" w:rsidRPr="0062687C" w:rsidRDefault="00E62A53" w:rsidP="00244361">
                      <w:pPr>
                        <w:pStyle w:val="Geenafstand"/>
                        <w:rPr>
                          <w:sz w:val="24"/>
                          <w:szCs w:val="24"/>
                        </w:rPr>
                      </w:pPr>
                      <w:r w:rsidRPr="0062687C">
                        <w:rPr>
                          <w:sz w:val="24"/>
                          <w:szCs w:val="24"/>
                        </w:rPr>
                        <w:t>Kenmerk</w:t>
                      </w:r>
                      <w:r w:rsidRPr="0062687C">
                        <w:rPr>
                          <w:sz w:val="24"/>
                          <w:szCs w:val="24"/>
                        </w:rPr>
                        <w:tab/>
                      </w:r>
                      <w:r w:rsidRPr="0062687C">
                        <w:rPr>
                          <w:sz w:val="24"/>
                          <w:szCs w:val="24"/>
                        </w:rPr>
                        <w:tab/>
                      </w:r>
                      <w:r w:rsidR="00244361" w:rsidRPr="00D26B3D">
                        <w:rPr>
                          <w:sz w:val="24"/>
                          <w:szCs w:val="24"/>
                        </w:rPr>
                        <w:t>IUC/DJI/IENEA/TA/2019-1</w:t>
                      </w:r>
                    </w:p>
                    <w:p w:rsidR="00084083" w:rsidRPr="00084083" w:rsidRDefault="00E62A53" w:rsidP="00084083">
                      <w:pPr>
                        <w:pStyle w:val="Geenafstand"/>
                        <w:rPr>
                          <w:sz w:val="24"/>
                          <w:szCs w:val="24"/>
                        </w:rPr>
                      </w:pPr>
                      <w:r w:rsidRPr="0062687C">
                        <w:rPr>
                          <w:sz w:val="24"/>
                          <w:szCs w:val="24"/>
                        </w:rPr>
                        <w:t>Versie</w:t>
                      </w:r>
                      <w:r w:rsidRPr="0062687C">
                        <w:rPr>
                          <w:sz w:val="24"/>
                          <w:szCs w:val="24"/>
                        </w:rPr>
                        <w:tab/>
                      </w:r>
                      <w:r w:rsidRPr="0062687C">
                        <w:rPr>
                          <w:sz w:val="24"/>
                          <w:szCs w:val="24"/>
                        </w:rPr>
                        <w:tab/>
                      </w:r>
                      <w:r>
                        <w:rPr>
                          <w:sz w:val="24"/>
                          <w:szCs w:val="24"/>
                        </w:rPr>
                        <w:tab/>
                      </w:r>
                      <w:r w:rsidR="00084083" w:rsidRPr="00084083">
                        <w:rPr>
                          <w:sz w:val="24"/>
                          <w:szCs w:val="24"/>
                        </w:rPr>
                        <w:t xml:space="preserve">2.0, NvI2 19 maart 2020 </w:t>
                      </w:r>
                    </w:p>
                    <w:p w:rsidR="00E62A53" w:rsidRPr="0062687C" w:rsidRDefault="00084083" w:rsidP="00084083">
                      <w:pPr>
                        <w:pStyle w:val="Geenafstand"/>
                        <w:rPr>
                          <w:sz w:val="24"/>
                          <w:szCs w:val="24"/>
                        </w:rPr>
                      </w:pPr>
                      <w:r w:rsidRPr="00084083">
                        <w:rPr>
                          <w:sz w:val="24"/>
                          <w:szCs w:val="24"/>
                          <w:highlight w:val="yellow"/>
                        </w:rPr>
                        <w:t>(wijzigingen t.o.v. publicatie 22 januari 2020 zijn geel gemarkeerd)</w:t>
                      </w:r>
                    </w:p>
                    <w:p w:rsidR="00BC75D5" w:rsidRPr="00BC75D5" w:rsidRDefault="00BC75D5" w:rsidP="00E62A53">
                      <w:pPr>
                        <w:pStyle w:val="Geenafstand"/>
                        <w:rPr>
                          <w:sz w:val="32"/>
                          <w:szCs w:val="32"/>
                        </w:rPr>
                      </w:pPr>
                    </w:p>
                  </w:txbxContent>
                </v:textbox>
              </v:shape>
            </w:pict>
          </mc:Fallback>
        </mc:AlternateContent>
      </w:r>
    </w:p>
    <w:p w:rsidR="00905394" w:rsidRPr="00905394" w:rsidRDefault="00905394" w:rsidP="00905394"/>
    <w:p w:rsidR="00905394" w:rsidRPr="00905394" w:rsidRDefault="00905394" w:rsidP="00905394"/>
    <w:p w:rsidR="00905394" w:rsidRPr="00905394" w:rsidRDefault="00905394" w:rsidP="00905394"/>
    <w:p w:rsidR="00905394" w:rsidRPr="00905394" w:rsidRDefault="00905394" w:rsidP="00905394"/>
    <w:p w:rsidR="00905394" w:rsidRPr="00905394" w:rsidRDefault="00905394" w:rsidP="00905394"/>
    <w:p w:rsidR="00905394" w:rsidRPr="00905394" w:rsidRDefault="00905394" w:rsidP="00905394"/>
    <w:p w:rsidR="00905394" w:rsidRPr="00905394" w:rsidRDefault="00905394" w:rsidP="00905394"/>
    <w:p w:rsidR="00905394" w:rsidRPr="00905394" w:rsidRDefault="00905394" w:rsidP="00905394">
      <w:pPr>
        <w:jc w:val="right"/>
      </w:pPr>
    </w:p>
    <w:p w:rsidR="00905394" w:rsidRPr="00905394" w:rsidRDefault="00905394" w:rsidP="00905394"/>
    <w:p w:rsidR="00BC75D5" w:rsidRDefault="00BC75D5" w:rsidP="0089074F">
      <w:pPr>
        <w:pStyle w:val="Kopzondernummering"/>
        <w:ind w:left="-993" w:firstLine="993"/>
      </w:pPr>
      <w:bookmarkStart w:id="0" w:name="_Toc209500354"/>
      <w:bookmarkStart w:id="1" w:name="_Toc209580557"/>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89074F">
      <w:pPr>
        <w:pStyle w:val="Kopzondernummering"/>
        <w:ind w:left="-993" w:firstLine="993"/>
      </w:pPr>
    </w:p>
    <w:p w:rsidR="00BC75D5" w:rsidRDefault="00BC75D5" w:rsidP="00BC75D5">
      <w:pPr>
        <w:pStyle w:val="Kopzondernummering"/>
        <w:spacing w:after="0" w:line="0" w:lineRule="atLeast"/>
        <w:ind w:left="-993" w:firstLine="993"/>
      </w:pPr>
    </w:p>
    <w:p w:rsidR="00BC75D5" w:rsidRDefault="00BC75D5" w:rsidP="00BC75D5">
      <w:pPr>
        <w:pStyle w:val="Kopzondernummering"/>
        <w:spacing w:after="0" w:line="0" w:lineRule="atLeast"/>
        <w:ind w:left="-993" w:firstLine="993"/>
      </w:pPr>
    </w:p>
    <w:p w:rsidR="00BC75D5" w:rsidRDefault="00BC75D5" w:rsidP="00BC75D5">
      <w:pPr>
        <w:pStyle w:val="Kopzondernummering"/>
        <w:spacing w:after="0" w:line="0" w:lineRule="atLeast"/>
        <w:ind w:left="-993" w:firstLine="993"/>
      </w:pPr>
    </w:p>
    <w:p w:rsidR="00BC75D5" w:rsidRDefault="00BC75D5" w:rsidP="00BC75D5">
      <w:pPr>
        <w:pStyle w:val="Kopzondernummering"/>
        <w:spacing w:after="0" w:line="0" w:lineRule="atLeast"/>
        <w:ind w:left="-993" w:firstLine="993"/>
      </w:pPr>
    </w:p>
    <w:p w:rsidR="00BC75D5" w:rsidRDefault="00BC75D5" w:rsidP="00BC75D5">
      <w:pPr>
        <w:pStyle w:val="Kopzondernummering"/>
        <w:spacing w:after="0" w:line="0" w:lineRule="atLeast"/>
        <w:ind w:left="-993" w:firstLine="993"/>
      </w:pPr>
    </w:p>
    <w:p w:rsidR="00BC75D5" w:rsidRDefault="00BC75D5" w:rsidP="00BC75D5">
      <w:pPr>
        <w:pStyle w:val="Kopzondernummering"/>
        <w:spacing w:after="0" w:line="0" w:lineRule="atLeast"/>
        <w:ind w:left="-993" w:firstLine="993"/>
      </w:pPr>
    </w:p>
    <w:bookmarkEnd w:id="0"/>
    <w:bookmarkEnd w:id="1"/>
    <w:p w:rsidR="00BC75D5" w:rsidRDefault="00BC75D5">
      <w:pPr>
        <w:spacing w:line="240" w:lineRule="auto"/>
        <w:rPr>
          <w:rFonts w:eastAsia="MS Mincho"/>
          <w:b/>
          <w:sz w:val="20"/>
          <w:szCs w:val="20"/>
        </w:rPr>
      </w:pPr>
      <w:r>
        <w:rPr>
          <w:rFonts w:eastAsia="MS Mincho"/>
          <w:b/>
          <w:sz w:val="20"/>
          <w:szCs w:val="20"/>
        </w:rPr>
        <w:br w:type="page"/>
      </w:r>
    </w:p>
    <w:p w:rsidR="00227FC7" w:rsidRPr="00952775" w:rsidRDefault="00227FC7" w:rsidP="00227FC7">
      <w:pPr>
        <w:spacing w:before="120" w:after="120" w:line="280" w:lineRule="atLeast"/>
        <w:rPr>
          <w:rFonts w:eastAsia="MS Mincho"/>
          <w:b/>
          <w:sz w:val="20"/>
          <w:szCs w:val="20"/>
        </w:rPr>
      </w:pPr>
      <w:r w:rsidRPr="00952775">
        <w:rPr>
          <w:rFonts w:eastAsia="MS Mincho"/>
          <w:b/>
          <w:sz w:val="20"/>
          <w:szCs w:val="20"/>
        </w:rPr>
        <w:lastRenderedPageBreak/>
        <w:t>Per referentieopdracht dient u één formulier in te vullen.</w:t>
      </w:r>
    </w:p>
    <w:p w:rsidR="00227FC7" w:rsidRPr="00952775" w:rsidRDefault="00227FC7" w:rsidP="00227FC7"/>
    <w:tbl>
      <w:tblPr>
        <w:tblW w:w="9644" w:type="dxa"/>
        <w:tblInd w:w="-1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5249"/>
      </w:tblGrid>
      <w:tr w:rsidR="00227FC7" w:rsidRPr="00952775" w:rsidTr="001F50B8">
        <w:trPr>
          <w:cantSplit/>
        </w:trPr>
        <w:tc>
          <w:tcPr>
            <w:tcW w:w="9644" w:type="dxa"/>
            <w:gridSpan w:val="2"/>
            <w:shd w:val="pct12" w:color="auto" w:fill="FFFFFF"/>
          </w:tcPr>
          <w:p w:rsidR="00227FC7" w:rsidRPr="00952775" w:rsidRDefault="00227FC7" w:rsidP="006130B4">
            <w:pPr>
              <w:spacing w:line="280" w:lineRule="atLeast"/>
              <w:jc w:val="center"/>
              <w:rPr>
                <w:rFonts w:eastAsia="MS Mincho"/>
                <w:b/>
                <w:i/>
                <w:kern w:val="28"/>
                <w:sz w:val="24"/>
              </w:rPr>
            </w:pPr>
            <w:bookmarkStart w:id="2" w:name="_Toc430424057"/>
            <w:r w:rsidRPr="005D3626">
              <w:rPr>
                <w:rFonts w:eastAsia="MS Mincho"/>
                <w:b/>
                <w:kern w:val="28"/>
                <w:sz w:val="22"/>
                <w:szCs w:val="22"/>
              </w:rPr>
              <w:t>Referentie</w:t>
            </w:r>
            <w:bookmarkEnd w:id="2"/>
            <w:r w:rsidRPr="005D3626">
              <w:rPr>
                <w:rFonts w:eastAsia="MS Mincho"/>
                <w:b/>
                <w:kern w:val="28"/>
                <w:sz w:val="22"/>
                <w:szCs w:val="22"/>
              </w:rPr>
              <w:t xml:space="preserve">opdracht i.h.k.v. </w:t>
            </w:r>
            <w:r w:rsidR="00E62A53" w:rsidRPr="005D3626">
              <w:rPr>
                <w:rFonts w:eastAsia="MS Mincho"/>
                <w:b/>
                <w:kern w:val="28"/>
                <w:sz w:val="22"/>
                <w:szCs w:val="22"/>
              </w:rPr>
              <w:t xml:space="preserve">Europese aanbesteding </w:t>
            </w:r>
            <w:r w:rsidR="006130B4" w:rsidRPr="005D3626">
              <w:rPr>
                <w:rFonts w:eastAsia="MS Mincho"/>
                <w:b/>
                <w:kern w:val="28"/>
                <w:sz w:val="22"/>
                <w:szCs w:val="22"/>
              </w:rPr>
              <w:t>B</w:t>
            </w:r>
            <w:r w:rsidR="00E62A53" w:rsidRPr="005D3626">
              <w:rPr>
                <w:rFonts w:eastAsia="MS Mincho"/>
                <w:b/>
                <w:kern w:val="28"/>
                <w:sz w:val="22"/>
                <w:szCs w:val="22"/>
              </w:rPr>
              <w:t xml:space="preserve">eveiligingsdiensten t.b.v. </w:t>
            </w:r>
            <w:r w:rsidR="006130B4" w:rsidRPr="005D3626">
              <w:rPr>
                <w:rFonts w:eastAsia="MS Mincho"/>
                <w:b/>
                <w:kern w:val="28"/>
                <w:sz w:val="22"/>
                <w:szCs w:val="22"/>
              </w:rPr>
              <w:t>Defensie</w:t>
            </w:r>
          </w:p>
        </w:tc>
      </w:tr>
      <w:tr w:rsidR="00952775" w:rsidRPr="00952775" w:rsidTr="006130B4">
        <w:trPr>
          <w:cantSplit/>
        </w:trPr>
        <w:tc>
          <w:tcPr>
            <w:tcW w:w="4395" w:type="dxa"/>
            <w:shd w:val="pct30" w:color="FFFF00" w:fill="auto"/>
          </w:tcPr>
          <w:p w:rsidR="00952775" w:rsidRPr="005D3626" w:rsidRDefault="00952775" w:rsidP="005D3626">
            <w:pPr>
              <w:autoSpaceDE w:val="0"/>
              <w:autoSpaceDN w:val="0"/>
              <w:adjustRightInd w:val="0"/>
              <w:rPr>
                <w:szCs w:val="18"/>
              </w:rPr>
            </w:pPr>
            <w:r w:rsidRPr="005D3626">
              <w:rPr>
                <w:szCs w:val="18"/>
              </w:rPr>
              <w:t>Referentieopdracht specifiek voor een of meer van de volgende eisen:</w:t>
            </w:r>
          </w:p>
        </w:tc>
        <w:tc>
          <w:tcPr>
            <w:tcW w:w="5249" w:type="dxa"/>
          </w:tcPr>
          <w:p w:rsidR="00DE4D60" w:rsidRPr="006130B4" w:rsidRDefault="005D3626" w:rsidP="005D3626">
            <w:pPr>
              <w:tabs>
                <w:tab w:val="left" w:pos="43"/>
              </w:tabs>
              <w:autoSpaceDE w:val="0"/>
              <w:autoSpaceDN w:val="0"/>
              <w:adjustRightInd w:val="0"/>
              <w:ind w:left="43"/>
              <w:rPr>
                <w:szCs w:val="18"/>
              </w:rPr>
            </w:pPr>
            <w:r>
              <w:rPr>
                <w:szCs w:val="18"/>
              </w:rPr>
              <w:t>Met deze referentie laat Inschrijver zien dat hij i</w:t>
            </w:r>
            <w:r w:rsidR="009A1A04" w:rsidRPr="006130B4">
              <w:rPr>
                <w:szCs w:val="18"/>
              </w:rPr>
              <w:t>n de laatste 3 jaren voorafgaand aan het moment van Inschrijving:</w:t>
            </w:r>
          </w:p>
          <w:p w:rsidR="009A1A04" w:rsidRPr="006130B4" w:rsidRDefault="00DE4D60" w:rsidP="005D3626">
            <w:pPr>
              <w:tabs>
                <w:tab w:val="left" w:pos="43"/>
              </w:tabs>
              <w:autoSpaceDE w:val="0"/>
              <w:autoSpaceDN w:val="0"/>
              <w:adjustRightInd w:val="0"/>
              <w:ind w:left="43"/>
              <w:rPr>
                <w:szCs w:val="18"/>
              </w:rPr>
            </w:pPr>
            <w:r w:rsidRPr="006130B4">
              <w:rPr>
                <w:szCs w:val="18"/>
              </w:rPr>
              <w:br/>
            </w:r>
            <w:r w:rsidR="004173FE" w:rsidRPr="006130B4">
              <w:rPr>
                <w:szCs w:val="18"/>
              </w:rPr>
              <w:t xml:space="preserve">Referentie-eis </w:t>
            </w:r>
            <w:r w:rsidR="00244361" w:rsidRPr="006130B4">
              <w:rPr>
                <w:szCs w:val="18"/>
              </w:rPr>
              <w:t>1</w:t>
            </w:r>
            <w:r w:rsidRPr="006130B4">
              <w:rPr>
                <w:szCs w:val="18"/>
              </w:rPr>
              <w:t>.</w:t>
            </w:r>
          </w:p>
          <w:p w:rsidR="00244361" w:rsidRPr="005D3626" w:rsidRDefault="005D3626" w:rsidP="005D3626">
            <w:pPr>
              <w:pStyle w:val="Lijstalinea"/>
              <w:numPr>
                <w:ilvl w:val="0"/>
                <w:numId w:val="40"/>
              </w:numPr>
              <w:autoSpaceDE w:val="0"/>
              <w:autoSpaceDN w:val="0"/>
              <w:adjustRightInd w:val="0"/>
              <w:spacing w:after="160" w:line="0" w:lineRule="atLeast"/>
              <w:rPr>
                <w:szCs w:val="18"/>
              </w:rPr>
            </w:pPr>
            <w:r w:rsidRPr="00AE4219">
              <w:rPr>
                <w:szCs w:val="18"/>
              </w:rPr>
              <w:t xml:space="preserve">Ervaring heeft opgedaan met het </w:t>
            </w:r>
            <w:r>
              <w:rPr>
                <w:szCs w:val="18"/>
              </w:rPr>
              <w:t>beschikbaar stellen van beveiligers</w:t>
            </w:r>
            <w:r w:rsidRPr="00AE4219">
              <w:rPr>
                <w:szCs w:val="18"/>
              </w:rPr>
              <w:t xml:space="preserve">, waarbij beveiligers in de functies van </w:t>
            </w:r>
            <w:r w:rsidRPr="005D3626">
              <w:rPr>
                <w:szCs w:val="18"/>
              </w:rPr>
              <w:t>objectbeveiliger, receptionist, coördinator beveiliging, centralist</w:t>
            </w:r>
            <w:r w:rsidRPr="00084083">
              <w:rPr>
                <w:strike/>
                <w:szCs w:val="18"/>
                <w:highlight w:val="yellow"/>
              </w:rPr>
              <w:t>,</w:t>
            </w:r>
            <w:r w:rsidR="00084083" w:rsidRPr="00084083">
              <w:rPr>
                <w:szCs w:val="18"/>
                <w:highlight w:val="yellow"/>
              </w:rPr>
              <w:t xml:space="preserve"> en</w:t>
            </w:r>
            <w:r w:rsidR="00084083">
              <w:rPr>
                <w:szCs w:val="18"/>
              </w:rPr>
              <w:t xml:space="preserve"> </w:t>
            </w:r>
            <w:r w:rsidRPr="005D3626">
              <w:rPr>
                <w:szCs w:val="18"/>
              </w:rPr>
              <w:t xml:space="preserve">evenementenbeveiliger </w:t>
            </w:r>
            <w:r w:rsidRPr="00084083">
              <w:rPr>
                <w:strike/>
                <w:szCs w:val="18"/>
                <w:highlight w:val="yellow"/>
              </w:rPr>
              <w:t>en persoonsbegeleider</w:t>
            </w:r>
            <w:r w:rsidRPr="00084083">
              <w:rPr>
                <w:strike/>
                <w:szCs w:val="18"/>
              </w:rPr>
              <w:t xml:space="preserve"> </w:t>
            </w:r>
            <w:r w:rsidRPr="005D3626">
              <w:rPr>
                <w:szCs w:val="18"/>
              </w:rPr>
              <w:t xml:space="preserve">beschikbaar zijn gesteld. </w:t>
            </w:r>
            <w:r w:rsidRPr="00AE4219">
              <w:rPr>
                <w:szCs w:val="18"/>
              </w:rPr>
              <w:t xml:space="preserve">De op moment van Inschrijving gefactureerde aantal uur bedraagt minimaal </w:t>
            </w:r>
            <w:r>
              <w:rPr>
                <w:szCs w:val="18"/>
              </w:rPr>
              <w:t>3</w:t>
            </w:r>
            <w:r w:rsidRPr="00AE4219">
              <w:rPr>
                <w:szCs w:val="18"/>
              </w:rPr>
              <w:t>50.000 uur</w:t>
            </w:r>
            <w:r w:rsidR="000D1A28">
              <w:rPr>
                <w:szCs w:val="18"/>
              </w:rPr>
              <w:t>.</w:t>
            </w:r>
          </w:p>
          <w:p w:rsidR="009A1A04" w:rsidRPr="006130B4" w:rsidRDefault="004173FE" w:rsidP="005D3626">
            <w:pPr>
              <w:tabs>
                <w:tab w:val="left" w:pos="43"/>
              </w:tabs>
              <w:autoSpaceDE w:val="0"/>
              <w:autoSpaceDN w:val="0"/>
              <w:adjustRightInd w:val="0"/>
              <w:ind w:left="43"/>
              <w:rPr>
                <w:szCs w:val="18"/>
              </w:rPr>
            </w:pPr>
            <w:r w:rsidRPr="006130B4">
              <w:rPr>
                <w:szCs w:val="18"/>
              </w:rPr>
              <w:t xml:space="preserve">Referentie-eis </w:t>
            </w:r>
            <w:r w:rsidR="00244361" w:rsidRPr="006130B4">
              <w:rPr>
                <w:szCs w:val="18"/>
              </w:rPr>
              <w:t>2</w:t>
            </w:r>
            <w:r w:rsidR="00DE4D60" w:rsidRPr="006130B4">
              <w:rPr>
                <w:szCs w:val="18"/>
              </w:rPr>
              <w:t>.</w:t>
            </w:r>
          </w:p>
          <w:p w:rsidR="00244361" w:rsidRPr="005D3626" w:rsidRDefault="005D3626" w:rsidP="005D3626">
            <w:pPr>
              <w:pStyle w:val="Lijstalinea"/>
              <w:numPr>
                <w:ilvl w:val="0"/>
                <w:numId w:val="40"/>
              </w:numPr>
              <w:autoSpaceDE w:val="0"/>
              <w:autoSpaceDN w:val="0"/>
              <w:adjustRightInd w:val="0"/>
              <w:spacing w:after="160" w:line="0" w:lineRule="atLeast"/>
              <w:rPr>
                <w:szCs w:val="18"/>
              </w:rPr>
            </w:pPr>
            <w:r w:rsidRPr="005D3626">
              <w:rPr>
                <w:szCs w:val="18"/>
              </w:rPr>
              <w:t xml:space="preserve">Ervaring heeft opgedaan met het beschikbaar stellen van beveiligers, </w:t>
            </w:r>
            <w:r w:rsidRPr="00AE4219">
              <w:rPr>
                <w:szCs w:val="18"/>
              </w:rPr>
              <w:t>wa</w:t>
            </w:r>
            <w:r>
              <w:rPr>
                <w:szCs w:val="18"/>
              </w:rPr>
              <w:t>arbij beveiligers in de functie</w:t>
            </w:r>
            <w:r w:rsidRPr="00AE4219">
              <w:rPr>
                <w:szCs w:val="18"/>
              </w:rPr>
              <w:t xml:space="preserve"> van </w:t>
            </w:r>
            <w:r w:rsidRPr="005D3626">
              <w:rPr>
                <w:szCs w:val="18"/>
              </w:rPr>
              <w:t>objectbeveiliger beschikbaar zijn gesteld op minimaal 3 objecten of locaties verspreid over minimaal 2 geografisch gespreide plekken, zoals bijvoorbeeld in 2 verschillende provincies binnen één overeenkomst (dit mag ook een raamovereenkomst zijn).</w:t>
            </w:r>
          </w:p>
          <w:p w:rsidR="00244361" w:rsidRPr="006130B4" w:rsidRDefault="00244361" w:rsidP="005D3626">
            <w:pPr>
              <w:autoSpaceDE w:val="0"/>
              <w:autoSpaceDN w:val="0"/>
              <w:adjustRightInd w:val="0"/>
              <w:rPr>
                <w:szCs w:val="18"/>
              </w:rPr>
            </w:pPr>
            <w:r w:rsidRPr="006130B4">
              <w:rPr>
                <w:szCs w:val="18"/>
              </w:rPr>
              <w:t>Referentie-eis 3.</w:t>
            </w:r>
          </w:p>
          <w:p w:rsidR="005D3626" w:rsidRDefault="005D3626" w:rsidP="005D3626">
            <w:pPr>
              <w:pStyle w:val="Lijstalinea"/>
              <w:numPr>
                <w:ilvl w:val="0"/>
                <w:numId w:val="40"/>
              </w:numPr>
              <w:autoSpaceDE w:val="0"/>
              <w:autoSpaceDN w:val="0"/>
              <w:adjustRightInd w:val="0"/>
              <w:spacing w:after="160" w:line="0" w:lineRule="atLeast"/>
              <w:rPr>
                <w:szCs w:val="18"/>
              </w:rPr>
            </w:pPr>
            <w:r w:rsidRPr="00AE4219">
              <w:rPr>
                <w:szCs w:val="18"/>
              </w:rPr>
              <w:t xml:space="preserve">Ervaring heeft opgedaan met het uitvoeren </w:t>
            </w:r>
            <w:r>
              <w:rPr>
                <w:szCs w:val="18"/>
              </w:rPr>
              <w:t xml:space="preserve">van </w:t>
            </w:r>
            <w:r w:rsidRPr="00AE4219">
              <w:rPr>
                <w:szCs w:val="18"/>
              </w:rPr>
              <w:t xml:space="preserve">mobiele surveillance </w:t>
            </w:r>
            <w:r>
              <w:rPr>
                <w:szCs w:val="18"/>
              </w:rPr>
              <w:t xml:space="preserve">op </w:t>
            </w:r>
            <w:r w:rsidRPr="005D3626">
              <w:rPr>
                <w:szCs w:val="18"/>
              </w:rPr>
              <w:t>minimaal 3 objecten of locaties verspreid over minimaal 2 geografisch gespreide plekken, zoals bijvoorbeeld in 2 verschillende provincies binnen één overeenkomst (dit mag ook een raamovereenkomst zijn).</w:t>
            </w:r>
          </w:p>
          <w:p w:rsidR="005D3626" w:rsidRDefault="00A010E6" w:rsidP="005D3626">
            <w:pPr>
              <w:autoSpaceDE w:val="0"/>
              <w:autoSpaceDN w:val="0"/>
              <w:adjustRightInd w:val="0"/>
              <w:rPr>
                <w:szCs w:val="18"/>
              </w:rPr>
            </w:pPr>
            <w:r w:rsidRPr="005D3626">
              <w:rPr>
                <w:szCs w:val="18"/>
              </w:rPr>
              <w:t>Referenties-eis 4.</w:t>
            </w:r>
          </w:p>
          <w:p w:rsidR="00A010E6" w:rsidRPr="005D3626" w:rsidRDefault="00A010E6" w:rsidP="005D3626">
            <w:pPr>
              <w:pStyle w:val="Lijstalinea"/>
              <w:numPr>
                <w:ilvl w:val="0"/>
                <w:numId w:val="40"/>
              </w:numPr>
              <w:autoSpaceDE w:val="0"/>
              <w:autoSpaceDN w:val="0"/>
              <w:adjustRightInd w:val="0"/>
              <w:spacing w:after="160" w:line="0" w:lineRule="atLeast"/>
              <w:rPr>
                <w:szCs w:val="18"/>
              </w:rPr>
            </w:pPr>
            <w:r w:rsidRPr="005D3626">
              <w:rPr>
                <w:szCs w:val="18"/>
              </w:rPr>
              <w:t xml:space="preserve">Ervaring heeft met de levering van beveiligingsdiensten voor </w:t>
            </w:r>
            <w:r w:rsidR="00A83D1B" w:rsidRPr="005D3626">
              <w:rPr>
                <w:szCs w:val="18"/>
              </w:rPr>
              <w:t xml:space="preserve">minimaal 3 </w:t>
            </w:r>
            <w:r w:rsidRPr="005D3626">
              <w:rPr>
                <w:szCs w:val="18"/>
              </w:rPr>
              <w:t>extra beveiligde organisaties en/of op extra beveiligde locaties. Van extra beveiligde organisaties of locaties is sprake indien op meerdere niveaus van beveiligingsmaatregelen (OBE&amp;I) worden toegepast en beveiliging een hoge prioriteit heeft vanuit de positie of belangen van de opdrachtgever. Bijvoorbeeld vitale infrastructurele projecten (water, energie, communicaties, ICT etc.), opslag van waardevolle goederen of voorzieningen en of de opslag van (politiek) gevoelige of kwetsbare informatie, OBE&amp;I betreft maatregelen van Organisatorische en procedurele, Bouwkundige, Elektronische aard en op het gebied van Informatiebeveiliging. De getroffen maatregelen worden ook permanent gemonitord middels risico- of dreigingsanalyses en kunnen naar behoefte aangepast worden.</w:t>
            </w:r>
          </w:p>
          <w:p w:rsidR="00B47A69" w:rsidRDefault="00952775" w:rsidP="00476330">
            <w:pPr>
              <w:autoSpaceDE w:val="0"/>
              <w:autoSpaceDN w:val="0"/>
              <w:adjustRightInd w:val="0"/>
              <w:spacing w:line="280" w:lineRule="atLeast"/>
              <w:rPr>
                <w:szCs w:val="18"/>
              </w:rPr>
            </w:pPr>
            <w:r w:rsidRPr="005D3626">
              <w:rPr>
                <w:szCs w:val="18"/>
              </w:rPr>
              <w:t xml:space="preserve">Aankruisen </w:t>
            </w:r>
            <w:r w:rsidR="00FE4A62" w:rsidRPr="005D3626">
              <w:rPr>
                <w:szCs w:val="18"/>
              </w:rPr>
              <w:t>op welke referentie-eis de referentieopdracht betrekking heeft</w:t>
            </w:r>
            <w:r w:rsidR="00476330">
              <w:rPr>
                <w:szCs w:val="18"/>
              </w:rPr>
              <w:t>.</w:t>
            </w:r>
          </w:p>
          <w:p w:rsidR="00476330" w:rsidRPr="005D3626" w:rsidRDefault="00476330" w:rsidP="00476330">
            <w:pPr>
              <w:autoSpaceDE w:val="0"/>
              <w:autoSpaceDN w:val="0"/>
              <w:adjustRightInd w:val="0"/>
              <w:spacing w:line="280" w:lineRule="atLeast"/>
              <w:rPr>
                <w:szCs w:val="18"/>
              </w:rPr>
            </w:pPr>
          </w:p>
        </w:tc>
      </w:tr>
      <w:tr w:rsidR="00952775" w:rsidRPr="00952775" w:rsidTr="00F46D66">
        <w:trPr>
          <w:cantSplit/>
        </w:trPr>
        <w:tc>
          <w:tcPr>
            <w:tcW w:w="9644" w:type="dxa"/>
            <w:gridSpan w:val="2"/>
            <w:shd w:val="pct30" w:color="FFFF00" w:fill="auto"/>
          </w:tcPr>
          <w:p w:rsidR="00952775" w:rsidRPr="00952775" w:rsidRDefault="00952775" w:rsidP="004173FE">
            <w:pPr>
              <w:tabs>
                <w:tab w:val="left" w:pos="1843"/>
              </w:tabs>
              <w:rPr>
                <w:b/>
              </w:rPr>
            </w:pPr>
            <w:r w:rsidRPr="00952775">
              <w:rPr>
                <w:b/>
              </w:rPr>
              <w:lastRenderedPageBreak/>
              <w:t>1 Adresgegevens</w:t>
            </w:r>
          </w:p>
        </w:tc>
      </w:tr>
      <w:tr w:rsidR="00952775" w:rsidRPr="00952775" w:rsidTr="006130B4">
        <w:trPr>
          <w:cantSplit/>
        </w:trPr>
        <w:tc>
          <w:tcPr>
            <w:tcW w:w="4395" w:type="dxa"/>
            <w:shd w:val="pct30" w:color="FFFF00" w:fill="auto"/>
          </w:tcPr>
          <w:p w:rsidR="00952775" w:rsidRPr="00952775" w:rsidRDefault="00952775" w:rsidP="00227FC7">
            <w:pPr>
              <w:tabs>
                <w:tab w:val="left" w:pos="1843"/>
              </w:tabs>
            </w:pPr>
            <w:r w:rsidRPr="00952775">
              <w:t>Opdrachtgever</w:t>
            </w:r>
          </w:p>
        </w:tc>
        <w:tc>
          <w:tcPr>
            <w:tcW w:w="5249" w:type="dxa"/>
          </w:tcPr>
          <w:p w:rsidR="00952775" w:rsidRPr="00952775" w:rsidRDefault="00952775" w:rsidP="00227FC7">
            <w:pPr>
              <w:tabs>
                <w:tab w:val="left" w:pos="1843"/>
              </w:tabs>
              <w:spacing w:line="280" w:lineRule="atLeast"/>
              <w:rPr>
                <w:rFonts w:eastAsia="MS Mincho"/>
                <w:szCs w:val="20"/>
              </w:rPr>
            </w:pPr>
          </w:p>
        </w:tc>
      </w:tr>
      <w:tr w:rsidR="00952775" w:rsidRPr="00952775" w:rsidTr="006130B4">
        <w:trPr>
          <w:cantSplit/>
        </w:trPr>
        <w:tc>
          <w:tcPr>
            <w:tcW w:w="4395" w:type="dxa"/>
            <w:shd w:val="pct30" w:color="FFFF00" w:fill="auto"/>
          </w:tcPr>
          <w:p w:rsidR="00952775" w:rsidRPr="00952775" w:rsidRDefault="00952775" w:rsidP="00227FC7">
            <w:pPr>
              <w:tabs>
                <w:tab w:val="left" w:pos="1843"/>
              </w:tabs>
            </w:pPr>
            <w:r w:rsidRPr="00952775">
              <w:t>Adres</w:t>
            </w:r>
          </w:p>
        </w:tc>
        <w:tc>
          <w:tcPr>
            <w:tcW w:w="5249" w:type="dxa"/>
          </w:tcPr>
          <w:p w:rsidR="00952775" w:rsidRPr="00952775" w:rsidRDefault="00952775" w:rsidP="00227FC7">
            <w:pPr>
              <w:tabs>
                <w:tab w:val="left" w:pos="1843"/>
              </w:tabs>
              <w:spacing w:line="280" w:lineRule="atLeast"/>
              <w:rPr>
                <w:rFonts w:eastAsia="MS Mincho"/>
                <w:szCs w:val="20"/>
              </w:rPr>
            </w:pPr>
          </w:p>
        </w:tc>
      </w:tr>
      <w:tr w:rsidR="00952775" w:rsidRPr="00952775" w:rsidTr="006130B4">
        <w:trPr>
          <w:cantSplit/>
        </w:trPr>
        <w:tc>
          <w:tcPr>
            <w:tcW w:w="4395" w:type="dxa"/>
            <w:shd w:val="pct30" w:color="FFFF00" w:fill="auto"/>
          </w:tcPr>
          <w:p w:rsidR="00952775" w:rsidRPr="00952775" w:rsidRDefault="00952775" w:rsidP="00227FC7">
            <w:pPr>
              <w:tabs>
                <w:tab w:val="left" w:pos="1843"/>
              </w:tabs>
            </w:pPr>
            <w:r w:rsidRPr="00952775">
              <w:t>Postcode en plaats</w:t>
            </w:r>
          </w:p>
        </w:tc>
        <w:tc>
          <w:tcPr>
            <w:tcW w:w="5249" w:type="dxa"/>
          </w:tcPr>
          <w:p w:rsidR="00952775" w:rsidRPr="00952775" w:rsidRDefault="00952775" w:rsidP="00227FC7">
            <w:pPr>
              <w:tabs>
                <w:tab w:val="left" w:pos="1843"/>
              </w:tabs>
              <w:spacing w:line="280" w:lineRule="atLeast"/>
              <w:rPr>
                <w:rFonts w:eastAsia="MS Mincho"/>
                <w:szCs w:val="20"/>
              </w:rPr>
            </w:pPr>
          </w:p>
        </w:tc>
      </w:tr>
      <w:tr w:rsidR="00952775" w:rsidRPr="00952775" w:rsidTr="006130B4">
        <w:trPr>
          <w:cantSplit/>
        </w:trPr>
        <w:tc>
          <w:tcPr>
            <w:tcW w:w="4395" w:type="dxa"/>
            <w:shd w:val="pct30" w:color="FFFF00" w:fill="auto"/>
          </w:tcPr>
          <w:p w:rsidR="00952775" w:rsidRPr="00952775" w:rsidRDefault="00952775" w:rsidP="00227FC7">
            <w:pPr>
              <w:tabs>
                <w:tab w:val="left" w:pos="1843"/>
              </w:tabs>
            </w:pPr>
            <w:r w:rsidRPr="00952775">
              <w:t>Contactpersoon</w:t>
            </w:r>
          </w:p>
        </w:tc>
        <w:tc>
          <w:tcPr>
            <w:tcW w:w="5249" w:type="dxa"/>
          </w:tcPr>
          <w:p w:rsidR="00952775" w:rsidRPr="00952775" w:rsidRDefault="00952775" w:rsidP="00227FC7">
            <w:pPr>
              <w:tabs>
                <w:tab w:val="left" w:pos="1843"/>
              </w:tabs>
              <w:spacing w:line="280" w:lineRule="atLeast"/>
              <w:rPr>
                <w:rFonts w:eastAsia="MS Mincho"/>
                <w:szCs w:val="20"/>
              </w:rPr>
            </w:pPr>
          </w:p>
        </w:tc>
      </w:tr>
      <w:tr w:rsidR="00952775" w:rsidRPr="00952775" w:rsidTr="006130B4">
        <w:trPr>
          <w:cantSplit/>
        </w:trPr>
        <w:tc>
          <w:tcPr>
            <w:tcW w:w="4395" w:type="dxa"/>
            <w:shd w:val="pct30" w:color="FFFF00" w:fill="auto"/>
          </w:tcPr>
          <w:p w:rsidR="00952775" w:rsidRPr="00952775" w:rsidRDefault="00952775" w:rsidP="00227FC7">
            <w:pPr>
              <w:tabs>
                <w:tab w:val="left" w:pos="1843"/>
              </w:tabs>
            </w:pPr>
            <w:r w:rsidRPr="00952775">
              <w:t>Telefoonnummer</w:t>
            </w:r>
          </w:p>
        </w:tc>
        <w:tc>
          <w:tcPr>
            <w:tcW w:w="5249" w:type="dxa"/>
          </w:tcPr>
          <w:p w:rsidR="00952775" w:rsidRPr="00952775" w:rsidRDefault="00952775" w:rsidP="00227FC7">
            <w:pPr>
              <w:tabs>
                <w:tab w:val="left" w:pos="1843"/>
              </w:tabs>
              <w:spacing w:line="280" w:lineRule="atLeast"/>
              <w:rPr>
                <w:rFonts w:eastAsia="MS Mincho"/>
                <w:szCs w:val="20"/>
              </w:rPr>
            </w:pPr>
          </w:p>
        </w:tc>
      </w:tr>
      <w:tr w:rsidR="00875878" w:rsidRPr="00952775" w:rsidTr="006130B4">
        <w:trPr>
          <w:cantSplit/>
        </w:trPr>
        <w:tc>
          <w:tcPr>
            <w:tcW w:w="4395" w:type="dxa"/>
            <w:shd w:val="pct30" w:color="FFFF00" w:fill="auto"/>
          </w:tcPr>
          <w:p w:rsidR="00875878" w:rsidRPr="00952775" w:rsidRDefault="00875878" w:rsidP="00227FC7">
            <w:pPr>
              <w:tabs>
                <w:tab w:val="left" w:pos="1843"/>
              </w:tabs>
            </w:pPr>
            <w:r>
              <w:t>Emailadres</w:t>
            </w:r>
          </w:p>
        </w:tc>
        <w:tc>
          <w:tcPr>
            <w:tcW w:w="5249" w:type="dxa"/>
          </w:tcPr>
          <w:p w:rsidR="00875878" w:rsidRPr="00952775" w:rsidRDefault="00875878" w:rsidP="00227FC7">
            <w:pPr>
              <w:tabs>
                <w:tab w:val="left" w:pos="1843"/>
              </w:tabs>
              <w:spacing w:line="280" w:lineRule="atLeast"/>
              <w:rPr>
                <w:rFonts w:eastAsia="MS Mincho"/>
                <w:szCs w:val="20"/>
              </w:rPr>
            </w:pPr>
          </w:p>
        </w:tc>
      </w:tr>
      <w:tr w:rsidR="00952775" w:rsidRPr="00952775" w:rsidTr="004B4632">
        <w:trPr>
          <w:cantSplit/>
          <w:trHeight w:val="165"/>
        </w:trPr>
        <w:tc>
          <w:tcPr>
            <w:tcW w:w="9644" w:type="dxa"/>
            <w:gridSpan w:val="2"/>
            <w:shd w:val="pct30" w:color="FFFF00" w:fill="auto"/>
          </w:tcPr>
          <w:p w:rsidR="00952775" w:rsidRPr="00952775" w:rsidRDefault="00952775" w:rsidP="00952775">
            <w:pPr>
              <w:tabs>
                <w:tab w:val="left" w:pos="1843"/>
              </w:tabs>
              <w:rPr>
                <w:b/>
              </w:rPr>
            </w:pPr>
            <w:r w:rsidRPr="00952775">
              <w:rPr>
                <w:b/>
              </w:rPr>
              <w:t>2</w:t>
            </w:r>
            <w:r w:rsidR="00FE4A62">
              <w:rPr>
                <w:b/>
              </w:rPr>
              <w:t xml:space="preserve"> Algemene Informatie Referentie</w:t>
            </w:r>
            <w:r w:rsidRPr="00952775">
              <w:rPr>
                <w:b/>
              </w:rPr>
              <w:t>opdracht</w:t>
            </w:r>
          </w:p>
        </w:tc>
      </w:tr>
      <w:tr w:rsidR="00952775" w:rsidRPr="00952775" w:rsidTr="006130B4">
        <w:trPr>
          <w:cantSplit/>
        </w:trPr>
        <w:tc>
          <w:tcPr>
            <w:tcW w:w="4395" w:type="dxa"/>
            <w:shd w:val="pct30" w:color="FFFF00" w:fill="auto"/>
          </w:tcPr>
          <w:p w:rsidR="00952775" w:rsidRPr="00952775" w:rsidRDefault="00952775" w:rsidP="00227FC7">
            <w:pPr>
              <w:tabs>
                <w:tab w:val="left" w:pos="1843"/>
              </w:tabs>
            </w:pPr>
            <w:r w:rsidRPr="00952775">
              <w:t>Startdatum</w:t>
            </w:r>
          </w:p>
        </w:tc>
        <w:tc>
          <w:tcPr>
            <w:tcW w:w="5249" w:type="dxa"/>
          </w:tcPr>
          <w:p w:rsidR="00952775" w:rsidRPr="00952775" w:rsidRDefault="00952775" w:rsidP="00227FC7">
            <w:pPr>
              <w:tabs>
                <w:tab w:val="left" w:pos="1843"/>
              </w:tabs>
              <w:spacing w:line="280" w:lineRule="atLeast"/>
              <w:rPr>
                <w:rFonts w:eastAsia="MS Mincho"/>
                <w:szCs w:val="20"/>
              </w:rPr>
            </w:pPr>
            <w:bookmarkStart w:id="3" w:name="_GoBack"/>
            <w:bookmarkEnd w:id="3"/>
          </w:p>
        </w:tc>
      </w:tr>
      <w:tr w:rsidR="00952775" w:rsidRPr="00952775" w:rsidTr="006130B4">
        <w:trPr>
          <w:cantSplit/>
        </w:trPr>
        <w:tc>
          <w:tcPr>
            <w:tcW w:w="4395" w:type="dxa"/>
            <w:shd w:val="pct30" w:color="FFFF00" w:fill="auto"/>
          </w:tcPr>
          <w:p w:rsidR="00952775" w:rsidRPr="00952775" w:rsidRDefault="00952775" w:rsidP="00227FC7">
            <w:pPr>
              <w:tabs>
                <w:tab w:val="left" w:pos="1843"/>
              </w:tabs>
            </w:pPr>
            <w:r w:rsidRPr="00952775">
              <w:t>Einddatum</w:t>
            </w:r>
          </w:p>
        </w:tc>
        <w:tc>
          <w:tcPr>
            <w:tcW w:w="5249" w:type="dxa"/>
          </w:tcPr>
          <w:p w:rsidR="00952775" w:rsidRPr="00952775" w:rsidRDefault="00952775" w:rsidP="00227FC7">
            <w:pPr>
              <w:tabs>
                <w:tab w:val="left" w:pos="1843"/>
              </w:tabs>
              <w:spacing w:line="280" w:lineRule="atLeast"/>
              <w:rPr>
                <w:rFonts w:eastAsia="MS Mincho"/>
                <w:szCs w:val="20"/>
              </w:rPr>
            </w:pPr>
          </w:p>
        </w:tc>
      </w:tr>
      <w:tr w:rsidR="00952775" w:rsidRPr="00952775" w:rsidTr="006130B4">
        <w:trPr>
          <w:cantSplit/>
          <w:trHeight w:val="1018"/>
        </w:trPr>
        <w:tc>
          <w:tcPr>
            <w:tcW w:w="4395" w:type="dxa"/>
            <w:shd w:val="pct30" w:color="FFFF00" w:fill="auto"/>
          </w:tcPr>
          <w:p w:rsidR="00611795" w:rsidRPr="00952775" w:rsidRDefault="00952775" w:rsidP="00611795">
            <w:pPr>
              <w:tabs>
                <w:tab w:val="left" w:pos="1843"/>
              </w:tabs>
            </w:pPr>
            <w:r w:rsidRPr="00952775">
              <w:t>Algemene beschrijving organisatie opdrachtgevende instantie</w:t>
            </w:r>
          </w:p>
        </w:tc>
        <w:tc>
          <w:tcPr>
            <w:tcW w:w="5249" w:type="dxa"/>
          </w:tcPr>
          <w:p w:rsidR="00952775" w:rsidRDefault="00952775" w:rsidP="00227FC7">
            <w:pPr>
              <w:tabs>
                <w:tab w:val="left" w:pos="1843"/>
              </w:tabs>
              <w:spacing w:line="280" w:lineRule="atLeast"/>
              <w:rPr>
                <w:rFonts w:eastAsia="MS Mincho"/>
                <w:szCs w:val="20"/>
              </w:rPr>
            </w:pPr>
          </w:p>
          <w:p w:rsidR="000D15A1" w:rsidRPr="00952775" w:rsidRDefault="000D15A1" w:rsidP="00227FC7">
            <w:pPr>
              <w:tabs>
                <w:tab w:val="left" w:pos="1843"/>
              </w:tabs>
              <w:spacing w:line="280" w:lineRule="atLeast"/>
              <w:rPr>
                <w:rFonts w:eastAsia="MS Mincho"/>
                <w:szCs w:val="20"/>
              </w:rPr>
            </w:pPr>
          </w:p>
        </w:tc>
      </w:tr>
      <w:tr w:rsidR="00952775" w:rsidRPr="00952775" w:rsidTr="009E5641">
        <w:trPr>
          <w:cantSplit/>
        </w:trPr>
        <w:tc>
          <w:tcPr>
            <w:tcW w:w="9644" w:type="dxa"/>
            <w:gridSpan w:val="2"/>
            <w:shd w:val="pct30" w:color="FFFF00" w:fill="auto"/>
          </w:tcPr>
          <w:p w:rsidR="00952775" w:rsidRPr="00952775" w:rsidRDefault="00952775" w:rsidP="00952775">
            <w:pPr>
              <w:tabs>
                <w:tab w:val="left" w:pos="1843"/>
              </w:tabs>
              <w:rPr>
                <w:b/>
              </w:rPr>
            </w:pPr>
            <w:r w:rsidRPr="00952775">
              <w:rPr>
                <w:b/>
              </w:rPr>
              <w:t>3 Omschrijving opdracht</w:t>
            </w:r>
          </w:p>
        </w:tc>
      </w:tr>
      <w:tr w:rsidR="00952775" w:rsidRPr="00952775" w:rsidTr="006130B4">
        <w:trPr>
          <w:cantSplit/>
          <w:trHeight w:val="433"/>
        </w:trPr>
        <w:tc>
          <w:tcPr>
            <w:tcW w:w="4395" w:type="dxa"/>
            <w:shd w:val="pct30" w:color="FFFF00" w:fill="auto"/>
          </w:tcPr>
          <w:p w:rsidR="00952775" w:rsidRPr="00952775" w:rsidRDefault="00611795" w:rsidP="00227FC7">
            <w:pPr>
              <w:tabs>
                <w:tab w:val="left" w:pos="1843"/>
              </w:tabs>
            </w:pPr>
            <w:r>
              <w:t>Naam van de referentieopdracht</w:t>
            </w:r>
          </w:p>
        </w:tc>
        <w:tc>
          <w:tcPr>
            <w:tcW w:w="5249" w:type="dxa"/>
          </w:tcPr>
          <w:p w:rsidR="00952775" w:rsidRPr="00952775" w:rsidRDefault="00952775" w:rsidP="00227FC7">
            <w:pPr>
              <w:tabs>
                <w:tab w:val="left" w:pos="1843"/>
              </w:tabs>
              <w:spacing w:line="280" w:lineRule="atLeast"/>
              <w:rPr>
                <w:rFonts w:eastAsia="MS Mincho"/>
                <w:szCs w:val="20"/>
              </w:rPr>
            </w:pPr>
          </w:p>
        </w:tc>
      </w:tr>
      <w:tr w:rsidR="00952775" w:rsidRPr="00952775" w:rsidTr="00476330">
        <w:trPr>
          <w:trHeight w:val="1120"/>
        </w:trPr>
        <w:tc>
          <w:tcPr>
            <w:tcW w:w="4395" w:type="dxa"/>
            <w:shd w:val="pct30" w:color="FFFF00" w:fill="auto"/>
          </w:tcPr>
          <w:p w:rsidR="00DE4D60" w:rsidRPr="00DE4D60" w:rsidRDefault="00952775" w:rsidP="00227FC7">
            <w:pPr>
              <w:tabs>
                <w:tab w:val="left" w:pos="1843"/>
              </w:tabs>
            </w:pPr>
            <w:r w:rsidRPr="004173FE">
              <w:rPr>
                <w:u w:val="single"/>
              </w:rPr>
              <w:t>Opdracht</w:t>
            </w:r>
            <w:r w:rsidR="004173FE">
              <w:rPr>
                <w:u w:val="single"/>
              </w:rPr>
              <w:t>om</w:t>
            </w:r>
            <w:r w:rsidRPr="004173FE">
              <w:rPr>
                <w:u w:val="single"/>
              </w:rPr>
              <w:t>schrijving</w:t>
            </w:r>
            <w:r w:rsidR="004173FE">
              <w:br/>
            </w:r>
            <w:r w:rsidR="00DE4D60">
              <w:t xml:space="preserve">in geval </w:t>
            </w:r>
            <w:r w:rsidR="004173FE">
              <w:t>de referentie-opdracht betrekking heeft op</w:t>
            </w:r>
            <w:r w:rsidR="004173FE" w:rsidRPr="00DE4D60">
              <w:t xml:space="preserve"> </w:t>
            </w:r>
            <w:r w:rsidR="00244361" w:rsidRPr="009235F9">
              <w:rPr>
                <w:b/>
              </w:rPr>
              <w:t>referentie-eis 1</w:t>
            </w:r>
            <w:r w:rsidR="00DE4D60" w:rsidRPr="009235F9">
              <w:rPr>
                <w:b/>
              </w:rPr>
              <w:t>:</w:t>
            </w:r>
          </w:p>
          <w:p w:rsidR="00DE4D60" w:rsidRPr="00DE4D60" w:rsidRDefault="00DE4D60" w:rsidP="00DE4D60">
            <w:pPr>
              <w:pStyle w:val="Lijstalinea"/>
              <w:numPr>
                <w:ilvl w:val="0"/>
                <w:numId w:val="41"/>
              </w:numPr>
              <w:tabs>
                <w:tab w:val="left" w:pos="1843"/>
              </w:tabs>
            </w:pPr>
            <w:r>
              <w:t>om</w:t>
            </w:r>
            <w:r w:rsidR="00952775" w:rsidRPr="00DE4D60">
              <w:t>schrijving onderwerp dienstverlening in termen van geleverde diensten</w:t>
            </w:r>
            <w:r w:rsidR="000E0BAF" w:rsidRPr="00DE4D60">
              <w:t>;</w:t>
            </w:r>
            <w:r w:rsidR="00952775" w:rsidRPr="00DE4D60">
              <w:t xml:space="preserve"> </w:t>
            </w:r>
          </w:p>
          <w:p w:rsidR="00611795" w:rsidRDefault="00611795" w:rsidP="00244361">
            <w:pPr>
              <w:pStyle w:val="Lijstalinea"/>
              <w:numPr>
                <w:ilvl w:val="0"/>
                <w:numId w:val="41"/>
              </w:numPr>
              <w:tabs>
                <w:tab w:val="left" w:pos="1843"/>
              </w:tabs>
            </w:pPr>
            <w:r w:rsidRPr="00DE4D60">
              <w:t xml:space="preserve">omschrijving </w:t>
            </w:r>
            <w:r w:rsidR="00244361">
              <w:t>geleverde functies</w:t>
            </w:r>
            <w:r>
              <w:t>;</w:t>
            </w:r>
          </w:p>
          <w:p w:rsidR="00DE4D60" w:rsidRDefault="00DE4D60" w:rsidP="00244361">
            <w:pPr>
              <w:pStyle w:val="Lijstalinea"/>
              <w:numPr>
                <w:ilvl w:val="0"/>
                <w:numId w:val="41"/>
              </w:numPr>
              <w:tabs>
                <w:tab w:val="left" w:pos="1843"/>
              </w:tabs>
            </w:pPr>
            <w:r>
              <w:t xml:space="preserve">beschrijving van </w:t>
            </w:r>
            <w:r w:rsidR="000E0BAF" w:rsidRPr="00DE4D60">
              <w:t xml:space="preserve">in de laatste 3 </w:t>
            </w:r>
            <w:r w:rsidR="00611795">
              <w:t xml:space="preserve">jaren </w:t>
            </w:r>
            <w:r w:rsidR="000E0BAF" w:rsidRPr="00DE4D60">
              <w:t xml:space="preserve">voorafgaand </w:t>
            </w:r>
            <w:r w:rsidR="00244361">
              <w:t>aan Inschrijving gefactureerde aantal uur</w:t>
            </w:r>
            <w:r w:rsidR="000E0BAF" w:rsidRPr="00DE4D60">
              <w:t xml:space="preserve">; </w:t>
            </w:r>
          </w:p>
          <w:p w:rsidR="00244361" w:rsidRPr="00952775" w:rsidRDefault="005C6570" w:rsidP="00244361">
            <w:pPr>
              <w:tabs>
                <w:tab w:val="left" w:pos="1843"/>
              </w:tabs>
            </w:pPr>
            <w:r>
              <w:br/>
            </w:r>
            <w:r w:rsidR="00244361">
              <w:t xml:space="preserve">in geval de referentie-opdracht betrekking heeft op </w:t>
            </w:r>
            <w:r w:rsidR="00476330">
              <w:rPr>
                <w:b/>
              </w:rPr>
              <w:t>referentie-eis 2</w:t>
            </w:r>
            <w:r w:rsidR="00244361" w:rsidRPr="009235F9">
              <w:rPr>
                <w:b/>
              </w:rPr>
              <w:t>:</w:t>
            </w:r>
          </w:p>
          <w:p w:rsidR="00244361" w:rsidRDefault="00244361" w:rsidP="00476330">
            <w:pPr>
              <w:pStyle w:val="Lijstalinea"/>
              <w:numPr>
                <w:ilvl w:val="0"/>
                <w:numId w:val="41"/>
              </w:numPr>
              <w:tabs>
                <w:tab w:val="left" w:pos="1843"/>
              </w:tabs>
            </w:pPr>
            <w:r>
              <w:t>om</w:t>
            </w:r>
            <w:r w:rsidRPr="00DE4D60">
              <w:t xml:space="preserve">schrijving onderwerp dienstverlening in termen van geleverde diensten; </w:t>
            </w:r>
          </w:p>
          <w:p w:rsidR="00476330" w:rsidRPr="00DE4D60" w:rsidRDefault="00476330" w:rsidP="00476330">
            <w:pPr>
              <w:pStyle w:val="Lijstalinea"/>
              <w:numPr>
                <w:ilvl w:val="0"/>
                <w:numId w:val="41"/>
              </w:numPr>
              <w:tabs>
                <w:tab w:val="left" w:pos="1843"/>
              </w:tabs>
            </w:pPr>
            <w:r w:rsidRPr="00DE4D60">
              <w:t xml:space="preserve">omschrijving </w:t>
            </w:r>
            <w:r>
              <w:t>geleverde functies;</w:t>
            </w:r>
          </w:p>
          <w:p w:rsidR="00244361" w:rsidRPr="00611795" w:rsidRDefault="00244361" w:rsidP="00244361">
            <w:pPr>
              <w:pStyle w:val="Lijstalinea"/>
              <w:numPr>
                <w:ilvl w:val="0"/>
                <w:numId w:val="41"/>
              </w:numPr>
              <w:tabs>
                <w:tab w:val="left" w:pos="1843"/>
              </w:tabs>
            </w:pPr>
            <w:r>
              <w:rPr>
                <w:szCs w:val="18"/>
              </w:rPr>
              <w:t xml:space="preserve">beschrijving </w:t>
            </w:r>
            <w:r w:rsidR="00A83D1B">
              <w:rPr>
                <w:szCs w:val="18"/>
              </w:rPr>
              <w:t xml:space="preserve">van de </w:t>
            </w:r>
            <w:r w:rsidRPr="000E0BAF">
              <w:rPr>
                <w:szCs w:val="18"/>
              </w:rPr>
              <w:t xml:space="preserve">locaties </w:t>
            </w:r>
            <w:r>
              <w:rPr>
                <w:szCs w:val="18"/>
              </w:rPr>
              <w:t>waar de dienstverlening is uitgevoerd.</w:t>
            </w:r>
          </w:p>
          <w:p w:rsidR="00DE4D60" w:rsidRDefault="00DE4D60" w:rsidP="00611795">
            <w:pPr>
              <w:tabs>
                <w:tab w:val="left" w:pos="1843"/>
              </w:tabs>
            </w:pPr>
          </w:p>
          <w:p w:rsidR="00476330" w:rsidRPr="00952775" w:rsidRDefault="00476330" w:rsidP="00476330">
            <w:pPr>
              <w:tabs>
                <w:tab w:val="left" w:pos="1843"/>
              </w:tabs>
            </w:pPr>
            <w:r>
              <w:t xml:space="preserve">in geval de referentie-opdracht betrekking heeft op </w:t>
            </w:r>
            <w:r>
              <w:rPr>
                <w:b/>
              </w:rPr>
              <w:t>referentie-eis 3</w:t>
            </w:r>
            <w:r w:rsidRPr="009235F9">
              <w:rPr>
                <w:b/>
              </w:rPr>
              <w:t>:</w:t>
            </w:r>
          </w:p>
          <w:p w:rsidR="00476330" w:rsidRDefault="00476330" w:rsidP="00476330">
            <w:pPr>
              <w:pStyle w:val="Lijstalinea"/>
              <w:numPr>
                <w:ilvl w:val="0"/>
                <w:numId w:val="41"/>
              </w:numPr>
              <w:tabs>
                <w:tab w:val="left" w:pos="1843"/>
              </w:tabs>
            </w:pPr>
            <w:r>
              <w:t>om</w:t>
            </w:r>
            <w:r w:rsidRPr="00DE4D60">
              <w:t xml:space="preserve">schrijving onderwerp dienstverlening in termen van geleverde diensten; </w:t>
            </w:r>
          </w:p>
          <w:p w:rsidR="00476330" w:rsidRPr="00611795" w:rsidRDefault="00476330" w:rsidP="00476330">
            <w:pPr>
              <w:pStyle w:val="Lijstalinea"/>
              <w:numPr>
                <w:ilvl w:val="0"/>
                <w:numId w:val="41"/>
              </w:numPr>
              <w:tabs>
                <w:tab w:val="left" w:pos="1843"/>
              </w:tabs>
            </w:pPr>
            <w:r>
              <w:rPr>
                <w:szCs w:val="18"/>
              </w:rPr>
              <w:t xml:space="preserve">beschrijving van de </w:t>
            </w:r>
            <w:r w:rsidRPr="000E0BAF">
              <w:rPr>
                <w:szCs w:val="18"/>
              </w:rPr>
              <w:t xml:space="preserve">locaties </w:t>
            </w:r>
            <w:r>
              <w:rPr>
                <w:szCs w:val="18"/>
              </w:rPr>
              <w:t>waar de dienstverlening is uitgevoerd.</w:t>
            </w:r>
          </w:p>
          <w:p w:rsidR="00476330" w:rsidRDefault="00476330" w:rsidP="00611795">
            <w:pPr>
              <w:tabs>
                <w:tab w:val="left" w:pos="1843"/>
              </w:tabs>
            </w:pPr>
          </w:p>
          <w:p w:rsidR="00A83D1B" w:rsidRDefault="00A83D1B" w:rsidP="00A83D1B">
            <w:pPr>
              <w:tabs>
                <w:tab w:val="left" w:pos="1843"/>
              </w:tabs>
            </w:pPr>
            <w:r>
              <w:t xml:space="preserve">in geval de referentie-opdracht betrekking heeft op </w:t>
            </w:r>
            <w:r w:rsidRPr="009235F9">
              <w:rPr>
                <w:b/>
              </w:rPr>
              <w:t>referentie-eis 4:</w:t>
            </w:r>
          </w:p>
          <w:p w:rsidR="00A83D1B" w:rsidRDefault="00A83D1B" w:rsidP="00A83D1B">
            <w:pPr>
              <w:pStyle w:val="Lijstalinea"/>
              <w:numPr>
                <w:ilvl w:val="0"/>
                <w:numId w:val="41"/>
              </w:numPr>
              <w:tabs>
                <w:tab w:val="left" w:pos="1843"/>
              </w:tabs>
            </w:pPr>
            <w:r>
              <w:t>omschrijving onderwerp dienstverlening in termen van geleverde diensten;</w:t>
            </w:r>
          </w:p>
          <w:p w:rsidR="00A83D1B" w:rsidRPr="00611795" w:rsidRDefault="00A83D1B" w:rsidP="00A83D1B">
            <w:pPr>
              <w:pStyle w:val="Lijstalinea"/>
              <w:numPr>
                <w:ilvl w:val="0"/>
                <w:numId w:val="41"/>
              </w:numPr>
              <w:tabs>
                <w:tab w:val="left" w:pos="1843"/>
              </w:tabs>
            </w:pPr>
            <w:r>
              <w:rPr>
                <w:szCs w:val="18"/>
              </w:rPr>
              <w:t>beschrijving van de organisaties/</w:t>
            </w:r>
            <w:r w:rsidRPr="000E0BAF">
              <w:rPr>
                <w:szCs w:val="18"/>
              </w:rPr>
              <w:t xml:space="preserve">locaties </w:t>
            </w:r>
            <w:r>
              <w:rPr>
                <w:szCs w:val="18"/>
              </w:rPr>
              <w:t>waar de dienstverlening is uitgevoerd.</w:t>
            </w:r>
          </w:p>
          <w:p w:rsidR="00A83D1B" w:rsidRPr="00952775" w:rsidRDefault="00A83D1B" w:rsidP="00A83D1B">
            <w:pPr>
              <w:pStyle w:val="Lijstalinea"/>
              <w:numPr>
                <w:ilvl w:val="0"/>
                <w:numId w:val="41"/>
              </w:numPr>
              <w:tabs>
                <w:tab w:val="left" w:pos="1843"/>
              </w:tabs>
            </w:pPr>
            <w:r>
              <w:rPr>
                <w:rFonts w:eastAsiaTheme="minorHAnsi" w:cs="Verdana"/>
                <w:szCs w:val="18"/>
                <w:lang w:eastAsia="en-US"/>
              </w:rPr>
              <w:t xml:space="preserve">Beschrijving van de </w:t>
            </w:r>
            <w:r w:rsidRPr="00770BBA">
              <w:rPr>
                <w:rFonts w:eastAsiaTheme="minorHAnsi" w:cs="Verdana"/>
                <w:szCs w:val="18"/>
                <w:lang w:eastAsia="en-US"/>
              </w:rPr>
              <w:t xml:space="preserve">niveaus van beveiligingsmaatregelen (OBE&amp;I) </w:t>
            </w:r>
            <w:r>
              <w:rPr>
                <w:rFonts w:eastAsiaTheme="minorHAnsi" w:cs="Verdana"/>
                <w:szCs w:val="18"/>
                <w:lang w:eastAsia="en-US"/>
              </w:rPr>
              <w:t>die zijn</w:t>
            </w:r>
            <w:r w:rsidRPr="00770BBA">
              <w:rPr>
                <w:rFonts w:eastAsiaTheme="minorHAnsi" w:cs="Verdana"/>
                <w:szCs w:val="18"/>
                <w:lang w:eastAsia="en-US"/>
              </w:rPr>
              <w:t xml:space="preserve"> toegepast en </w:t>
            </w:r>
            <w:r>
              <w:rPr>
                <w:rFonts w:eastAsiaTheme="minorHAnsi" w:cs="Verdana"/>
                <w:szCs w:val="18"/>
                <w:lang w:eastAsia="en-US"/>
              </w:rPr>
              <w:t xml:space="preserve">de </w:t>
            </w:r>
            <w:r w:rsidRPr="00770BBA">
              <w:rPr>
                <w:rFonts w:eastAsiaTheme="minorHAnsi" w:cs="Verdana"/>
                <w:szCs w:val="18"/>
                <w:lang w:eastAsia="en-US"/>
              </w:rPr>
              <w:t>prioriteit</w:t>
            </w:r>
            <w:r>
              <w:rPr>
                <w:rFonts w:eastAsiaTheme="minorHAnsi" w:cs="Verdana"/>
                <w:szCs w:val="18"/>
                <w:lang w:eastAsia="en-US"/>
              </w:rPr>
              <w:t xml:space="preserve"> die beveiliging</w:t>
            </w:r>
            <w:r w:rsidRPr="00770BBA">
              <w:rPr>
                <w:rFonts w:eastAsiaTheme="minorHAnsi" w:cs="Verdana"/>
                <w:szCs w:val="18"/>
                <w:lang w:eastAsia="en-US"/>
              </w:rPr>
              <w:t xml:space="preserve"> heeft vanuit de positie o</w:t>
            </w:r>
            <w:r>
              <w:rPr>
                <w:rFonts w:eastAsiaTheme="minorHAnsi" w:cs="Verdana"/>
                <w:szCs w:val="18"/>
                <w:lang w:eastAsia="en-US"/>
              </w:rPr>
              <w:t xml:space="preserve">f </w:t>
            </w:r>
            <w:r>
              <w:rPr>
                <w:rFonts w:eastAsiaTheme="minorHAnsi" w:cs="Verdana"/>
                <w:szCs w:val="18"/>
                <w:lang w:eastAsia="en-US"/>
              </w:rPr>
              <w:lastRenderedPageBreak/>
              <w:t>belangen va</w:t>
            </w:r>
            <w:r w:rsidR="005C6570">
              <w:rPr>
                <w:rFonts w:eastAsiaTheme="minorHAnsi" w:cs="Verdana"/>
                <w:szCs w:val="18"/>
                <w:lang w:eastAsia="en-US"/>
              </w:rPr>
              <w:t>n de opdrachtgevende instantie.</w:t>
            </w:r>
          </w:p>
        </w:tc>
        <w:tc>
          <w:tcPr>
            <w:tcW w:w="5249" w:type="dxa"/>
          </w:tcPr>
          <w:p w:rsidR="00952775" w:rsidRPr="00952775" w:rsidRDefault="00952775" w:rsidP="00227FC7">
            <w:pPr>
              <w:tabs>
                <w:tab w:val="left" w:pos="1843"/>
              </w:tabs>
              <w:spacing w:line="280" w:lineRule="atLeast"/>
              <w:rPr>
                <w:rFonts w:eastAsia="MS Mincho"/>
                <w:szCs w:val="20"/>
              </w:rPr>
            </w:pPr>
          </w:p>
        </w:tc>
      </w:tr>
      <w:tr w:rsidR="00952775" w:rsidRPr="00952775" w:rsidTr="006130B4">
        <w:trPr>
          <w:cantSplit/>
        </w:trPr>
        <w:tc>
          <w:tcPr>
            <w:tcW w:w="4395" w:type="dxa"/>
            <w:shd w:val="pct30" w:color="FFFF00" w:fill="auto"/>
          </w:tcPr>
          <w:p w:rsidR="004173FE" w:rsidRDefault="00952775" w:rsidP="004173FE">
            <w:pPr>
              <w:tabs>
                <w:tab w:val="left" w:pos="1843"/>
              </w:tabs>
              <w:rPr>
                <w:szCs w:val="18"/>
              </w:rPr>
            </w:pPr>
            <w:r w:rsidRPr="00952775">
              <w:rPr>
                <w:szCs w:val="18"/>
              </w:rPr>
              <w:t>Rol Inschrijver</w:t>
            </w:r>
            <w:r w:rsidR="004173FE">
              <w:rPr>
                <w:szCs w:val="18"/>
              </w:rPr>
              <w:t xml:space="preserve"> (of indien beroep wordt gedaan op een derde: derde)</w:t>
            </w:r>
            <w:r w:rsidRPr="00952775">
              <w:rPr>
                <w:szCs w:val="18"/>
              </w:rPr>
              <w:t xml:space="preserve"> in termen van verantwoordelijkheid voor de </w:t>
            </w:r>
            <w:r w:rsidR="009A1A04">
              <w:rPr>
                <w:szCs w:val="18"/>
              </w:rPr>
              <w:t>beveiligings</w:t>
            </w:r>
            <w:r w:rsidRPr="00952775">
              <w:rPr>
                <w:szCs w:val="18"/>
              </w:rPr>
              <w:t xml:space="preserve">dienstverlening </w:t>
            </w:r>
          </w:p>
          <w:p w:rsidR="004173FE" w:rsidRPr="004173FE" w:rsidRDefault="00952775" w:rsidP="004173FE">
            <w:pPr>
              <w:pStyle w:val="Lijstalinea"/>
              <w:numPr>
                <w:ilvl w:val="0"/>
                <w:numId w:val="41"/>
              </w:numPr>
              <w:tabs>
                <w:tab w:val="left" w:pos="1843"/>
              </w:tabs>
              <w:rPr>
                <w:szCs w:val="18"/>
              </w:rPr>
            </w:pPr>
            <w:r w:rsidRPr="004173FE">
              <w:rPr>
                <w:szCs w:val="18"/>
              </w:rPr>
              <w:t>in relatie tot</w:t>
            </w:r>
            <w:r w:rsidR="004173FE">
              <w:rPr>
                <w:szCs w:val="18"/>
              </w:rPr>
              <w:t xml:space="preserve"> </w:t>
            </w:r>
            <w:r w:rsidRPr="004173FE">
              <w:rPr>
                <w:szCs w:val="18"/>
              </w:rPr>
              <w:t>het management van opdrachtgevende instantie</w:t>
            </w:r>
            <w:r w:rsidR="004173FE" w:rsidRPr="004173FE">
              <w:rPr>
                <w:szCs w:val="18"/>
              </w:rPr>
              <w:t>;</w:t>
            </w:r>
            <w:r w:rsidR="004173FE">
              <w:rPr>
                <w:szCs w:val="18"/>
              </w:rPr>
              <w:t xml:space="preserve"> en</w:t>
            </w:r>
          </w:p>
          <w:p w:rsidR="00952775" w:rsidRDefault="00AC71D7" w:rsidP="004173FE">
            <w:pPr>
              <w:pStyle w:val="Lijstalinea"/>
              <w:numPr>
                <w:ilvl w:val="0"/>
                <w:numId w:val="41"/>
              </w:numPr>
              <w:tabs>
                <w:tab w:val="left" w:pos="1843"/>
              </w:tabs>
              <w:rPr>
                <w:szCs w:val="18"/>
              </w:rPr>
            </w:pPr>
            <w:r w:rsidRPr="004173FE">
              <w:rPr>
                <w:szCs w:val="18"/>
              </w:rPr>
              <w:t>indien van toepassing</w:t>
            </w:r>
            <w:r w:rsidR="004173FE" w:rsidRPr="004173FE">
              <w:rPr>
                <w:szCs w:val="18"/>
              </w:rPr>
              <w:t>-</w:t>
            </w:r>
            <w:r w:rsidRPr="004173FE">
              <w:rPr>
                <w:szCs w:val="18"/>
              </w:rPr>
              <w:t xml:space="preserve"> hoofd- of onderaannemer,</w:t>
            </w:r>
            <w:r w:rsidR="004173FE">
              <w:rPr>
                <w:szCs w:val="18"/>
              </w:rPr>
              <w:t xml:space="preserve"> lid van </w:t>
            </w:r>
            <w:r w:rsidRPr="004173FE">
              <w:rPr>
                <w:szCs w:val="18"/>
              </w:rPr>
              <w:t>samenwerkingsverband</w:t>
            </w:r>
            <w:r w:rsidR="004173FE" w:rsidRPr="004173FE">
              <w:rPr>
                <w:szCs w:val="18"/>
              </w:rPr>
              <w:t>.</w:t>
            </w:r>
          </w:p>
          <w:p w:rsidR="00611795" w:rsidRPr="00611795" w:rsidRDefault="00611795" w:rsidP="00611795">
            <w:pPr>
              <w:tabs>
                <w:tab w:val="left" w:pos="1843"/>
              </w:tabs>
              <w:rPr>
                <w:szCs w:val="18"/>
              </w:rPr>
            </w:pPr>
          </w:p>
        </w:tc>
        <w:tc>
          <w:tcPr>
            <w:tcW w:w="5249" w:type="dxa"/>
          </w:tcPr>
          <w:p w:rsidR="00952775" w:rsidRPr="00952775" w:rsidRDefault="00952775" w:rsidP="00227FC7">
            <w:pPr>
              <w:tabs>
                <w:tab w:val="left" w:pos="1843"/>
              </w:tabs>
              <w:spacing w:line="280" w:lineRule="atLeast"/>
              <w:rPr>
                <w:rFonts w:eastAsia="MS Mincho"/>
                <w:szCs w:val="18"/>
              </w:rPr>
            </w:pPr>
          </w:p>
          <w:p w:rsidR="00952775" w:rsidRPr="00952775" w:rsidRDefault="00952775" w:rsidP="00227FC7">
            <w:pPr>
              <w:tabs>
                <w:tab w:val="left" w:pos="1843"/>
              </w:tabs>
              <w:spacing w:line="280" w:lineRule="atLeast"/>
              <w:rPr>
                <w:rFonts w:eastAsia="MS Mincho"/>
                <w:szCs w:val="18"/>
              </w:rPr>
            </w:pPr>
          </w:p>
          <w:p w:rsidR="00952775" w:rsidRPr="00952775" w:rsidRDefault="00952775" w:rsidP="00227FC7">
            <w:pPr>
              <w:tabs>
                <w:tab w:val="left" w:pos="1843"/>
              </w:tabs>
              <w:spacing w:line="280" w:lineRule="atLeast"/>
              <w:rPr>
                <w:rFonts w:eastAsia="MS Mincho"/>
                <w:szCs w:val="18"/>
              </w:rPr>
            </w:pPr>
          </w:p>
          <w:p w:rsidR="00952775" w:rsidRPr="00952775" w:rsidRDefault="00952775" w:rsidP="00227FC7">
            <w:pPr>
              <w:tabs>
                <w:tab w:val="left" w:pos="1843"/>
              </w:tabs>
              <w:spacing w:line="280" w:lineRule="atLeast"/>
              <w:rPr>
                <w:rFonts w:eastAsia="MS Mincho"/>
                <w:szCs w:val="18"/>
              </w:rPr>
            </w:pPr>
          </w:p>
          <w:p w:rsidR="00952775" w:rsidRPr="00952775" w:rsidRDefault="00952775" w:rsidP="00227FC7">
            <w:pPr>
              <w:tabs>
                <w:tab w:val="left" w:pos="1843"/>
              </w:tabs>
              <w:spacing w:line="280" w:lineRule="atLeast"/>
              <w:rPr>
                <w:rFonts w:eastAsia="MS Mincho"/>
                <w:szCs w:val="18"/>
              </w:rPr>
            </w:pPr>
          </w:p>
          <w:p w:rsidR="00952775" w:rsidRPr="00952775" w:rsidRDefault="00952775" w:rsidP="00227FC7">
            <w:pPr>
              <w:tabs>
                <w:tab w:val="left" w:pos="1843"/>
              </w:tabs>
              <w:spacing w:line="280" w:lineRule="atLeast"/>
              <w:rPr>
                <w:rFonts w:eastAsia="MS Mincho"/>
                <w:szCs w:val="18"/>
              </w:rPr>
            </w:pPr>
          </w:p>
          <w:p w:rsidR="00952775" w:rsidRPr="00952775" w:rsidRDefault="00952775" w:rsidP="00227FC7">
            <w:pPr>
              <w:tabs>
                <w:tab w:val="left" w:pos="1843"/>
              </w:tabs>
              <w:spacing w:line="280" w:lineRule="atLeast"/>
              <w:rPr>
                <w:rFonts w:eastAsia="MS Mincho"/>
                <w:szCs w:val="18"/>
              </w:rPr>
            </w:pPr>
          </w:p>
        </w:tc>
      </w:tr>
    </w:tbl>
    <w:p w:rsidR="00227FC7" w:rsidRPr="001F50B8" w:rsidRDefault="00227FC7" w:rsidP="000D15A1">
      <w:pPr>
        <w:pStyle w:val="Toelichting"/>
        <w:spacing w:before="0"/>
        <w:rPr>
          <w:rFonts w:ascii="Verdana" w:hAnsi="Verdana"/>
          <w:sz w:val="18"/>
          <w:szCs w:val="18"/>
        </w:rPr>
      </w:pPr>
      <w:r w:rsidRPr="001F50B8">
        <w:rPr>
          <w:rFonts w:ascii="Verdana" w:hAnsi="Verdana"/>
          <w:sz w:val="18"/>
          <w:szCs w:val="18"/>
        </w:rPr>
        <w:t>Opdrachtgevende instantie:</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6237"/>
      </w:tblGrid>
      <w:tr w:rsidR="00227FC7" w:rsidTr="0049119A">
        <w:tc>
          <w:tcPr>
            <w:tcW w:w="3403" w:type="dxa"/>
          </w:tcPr>
          <w:p w:rsidR="00227FC7" w:rsidRDefault="00227FC7" w:rsidP="00846C23">
            <w:r>
              <w:t xml:space="preserve">Naam: </w:t>
            </w:r>
          </w:p>
        </w:tc>
        <w:tc>
          <w:tcPr>
            <w:tcW w:w="6237" w:type="dxa"/>
          </w:tcPr>
          <w:p w:rsidR="00227FC7" w:rsidRDefault="00227FC7" w:rsidP="00846C23"/>
        </w:tc>
      </w:tr>
      <w:tr w:rsidR="00227FC7" w:rsidTr="0049119A">
        <w:tc>
          <w:tcPr>
            <w:tcW w:w="3403" w:type="dxa"/>
          </w:tcPr>
          <w:p w:rsidR="00227FC7" w:rsidRDefault="00227FC7" w:rsidP="00846C23">
            <w:r>
              <w:t>Functie:</w:t>
            </w:r>
          </w:p>
        </w:tc>
        <w:tc>
          <w:tcPr>
            <w:tcW w:w="6237" w:type="dxa"/>
          </w:tcPr>
          <w:p w:rsidR="00227FC7" w:rsidRDefault="00227FC7" w:rsidP="00846C23"/>
        </w:tc>
      </w:tr>
      <w:tr w:rsidR="00227FC7" w:rsidTr="0049119A">
        <w:tc>
          <w:tcPr>
            <w:tcW w:w="3403" w:type="dxa"/>
            <w:tcBorders>
              <w:bottom w:val="nil"/>
            </w:tcBorders>
          </w:tcPr>
          <w:p w:rsidR="00227FC7" w:rsidRDefault="00227FC7" w:rsidP="00846C23">
            <w:r>
              <w:t>Bedrijf:</w:t>
            </w:r>
          </w:p>
        </w:tc>
        <w:tc>
          <w:tcPr>
            <w:tcW w:w="6237" w:type="dxa"/>
            <w:tcBorders>
              <w:bottom w:val="nil"/>
            </w:tcBorders>
          </w:tcPr>
          <w:p w:rsidR="00227FC7" w:rsidRDefault="00227FC7" w:rsidP="00846C23">
            <w:pPr>
              <w:pStyle w:val="Koptekst"/>
              <w:tabs>
                <w:tab w:val="clear" w:pos="4536"/>
                <w:tab w:val="clear" w:pos="9072"/>
              </w:tabs>
            </w:pPr>
          </w:p>
        </w:tc>
      </w:tr>
      <w:tr w:rsidR="00227FC7" w:rsidTr="0049119A">
        <w:trPr>
          <w:trHeight w:val="1760"/>
        </w:trPr>
        <w:tc>
          <w:tcPr>
            <w:tcW w:w="3403" w:type="dxa"/>
          </w:tcPr>
          <w:p w:rsidR="00227FC7" w:rsidRDefault="00227FC7" w:rsidP="00846C23">
            <w:r>
              <w:t>Handtekening:</w:t>
            </w:r>
          </w:p>
        </w:tc>
        <w:tc>
          <w:tcPr>
            <w:tcW w:w="6237" w:type="dxa"/>
          </w:tcPr>
          <w:p w:rsidR="00227FC7" w:rsidRDefault="00227FC7" w:rsidP="00846C23"/>
        </w:tc>
      </w:tr>
      <w:tr w:rsidR="00227FC7" w:rsidTr="0049119A">
        <w:tc>
          <w:tcPr>
            <w:tcW w:w="3403" w:type="dxa"/>
          </w:tcPr>
          <w:p w:rsidR="00227FC7" w:rsidRDefault="00227FC7" w:rsidP="00846C23">
            <w:r>
              <w:t>Datum:</w:t>
            </w:r>
          </w:p>
        </w:tc>
        <w:tc>
          <w:tcPr>
            <w:tcW w:w="6237" w:type="dxa"/>
          </w:tcPr>
          <w:p w:rsidR="00227FC7" w:rsidRDefault="00227FC7" w:rsidP="00846C23"/>
        </w:tc>
      </w:tr>
    </w:tbl>
    <w:p w:rsidR="00227FC7" w:rsidRPr="001F50B8" w:rsidRDefault="00227FC7" w:rsidP="000D15A1">
      <w:pPr>
        <w:pStyle w:val="Toelichting"/>
        <w:spacing w:before="0"/>
        <w:rPr>
          <w:rFonts w:ascii="Verdana" w:hAnsi="Verdana"/>
          <w:sz w:val="18"/>
          <w:szCs w:val="18"/>
        </w:rPr>
      </w:pPr>
      <w:r w:rsidRPr="001F50B8">
        <w:rPr>
          <w:rFonts w:ascii="Verdana" w:hAnsi="Verdana"/>
          <w:sz w:val="18"/>
          <w:szCs w:val="18"/>
        </w:rPr>
        <w:t>Inschrijver:</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6237"/>
      </w:tblGrid>
      <w:tr w:rsidR="00227FC7" w:rsidTr="0049119A">
        <w:tc>
          <w:tcPr>
            <w:tcW w:w="3403" w:type="dxa"/>
          </w:tcPr>
          <w:p w:rsidR="00227FC7" w:rsidRDefault="00227FC7" w:rsidP="00846C23">
            <w:r>
              <w:t xml:space="preserve">Naam: </w:t>
            </w:r>
          </w:p>
        </w:tc>
        <w:tc>
          <w:tcPr>
            <w:tcW w:w="6237" w:type="dxa"/>
          </w:tcPr>
          <w:p w:rsidR="00227FC7" w:rsidRDefault="00227FC7" w:rsidP="00846C23"/>
        </w:tc>
      </w:tr>
      <w:tr w:rsidR="00227FC7" w:rsidTr="0049119A">
        <w:tc>
          <w:tcPr>
            <w:tcW w:w="3403" w:type="dxa"/>
          </w:tcPr>
          <w:p w:rsidR="00227FC7" w:rsidRDefault="00227FC7" w:rsidP="00846C23">
            <w:r>
              <w:t>Functie:</w:t>
            </w:r>
          </w:p>
        </w:tc>
        <w:tc>
          <w:tcPr>
            <w:tcW w:w="6237" w:type="dxa"/>
          </w:tcPr>
          <w:p w:rsidR="00227FC7" w:rsidRDefault="00227FC7" w:rsidP="00846C23"/>
        </w:tc>
      </w:tr>
      <w:tr w:rsidR="00227FC7" w:rsidTr="0049119A">
        <w:tc>
          <w:tcPr>
            <w:tcW w:w="3403" w:type="dxa"/>
          </w:tcPr>
          <w:p w:rsidR="00227FC7" w:rsidRDefault="00227FC7" w:rsidP="00846C23">
            <w:r>
              <w:t>Bedrijf:</w:t>
            </w:r>
          </w:p>
        </w:tc>
        <w:tc>
          <w:tcPr>
            <w:tcW w:w="6237" w:type="dxa"/>
          </w:tcPr>
          <w:p w:rsidR="00227FC7" w:rsidRDefault="00227FC7" w:rsidP="00846C23"/>
        </w:tc>
      </w:tr>
      <w:tr w:rsidR="00227FC7" w:rsidTr="00FE4A62">
        <w:trPr>
          <w:trHeight w:val="946"/>
        </w:trPr>
        <w:tc>
          <w:tcPr>
            <w:tcW w:w="3403" w:type="dxa"/>
          </w:tcPr>
          <w:p w:rsidR="00227FC7" w:rsidRDefault="00227FC7" w:rsidP="00846C23">
            <w:r>
              <w:t>Handtekening:</w:t>
            </w:r>
          </w:p>
          <w:p w:rsidR="00FE4A62" w:rsidRDefault="00FE4A62" w:rsidP="00846C23"/>
          <w:p w:rsidR="00FE4A62" w:rsidRDefault="00FE4A62" w:rsidP="00846C23"/>
          <w:p w:rsidR="00FE4A62" w:rsidRDefault="00FE4A62" w:rsidP="00846C23"/>
          <w:p w:rsidR="00FE4A62" w:rsidRDefault="00FE4A62" w:rsidP="00846C23"/>
          <w:p w:rsidR="00FE4A62" w:rsidRDefault="00FE4A62" w:rsidP="00846C23"/>
        </w:tc>
        <w:tc>
          <w:tcPr>
            <w:tcW w:w="6237" w:type="dxa"/>
          </w:tcPr>
          <w:p w:rsidR="00227FC7" w:rsidRDefault="00227FC7" w:rsidP="00846C23"/>
        </w:tc>
      </w:tr>
      <w:tr w:rsidR="00227FC7" w:rsidTr="0049119A">
        <w:tc>
          <w:tcPr>
            <w:tcW w:w="3403" w:type="dxa"/>
          </w:tcPr>
          <w:p w:rsidR="00227FC7" w:rsidRDefault="00227FC7" w:rsidP="00846C23">
            <w:r>
              <w:t>Datum:</w:t>
            </w:r>
          </w:p>
        </w:tc>
        <w:tc>
          <w:tcPr>
            <w:tcW w:w="6237" w:type="dxa"/>
          </w:tcPr>
          <w:p w:rsidR="00227FC7" w:rsidRDefault="00227FC7" w:rsidP="00846C23"/>
        </w:tc>
      </w:tr>
    </w:tbl>
    <w:p w:rsidR="00227FC7" w:rsidRDefault="00227FC7" w:rsidP="000D15A1"/>
    <w:sectPr w:rsidR="00227FC7" w:rsidSect="00227FC7">
      <w:headerReference w:type="even" r:id="rId8"/>
      <w:headerReference w:type="default" r:id="rId9"/>
      <w:footerReference w:type="even" r:id="rId10"/>
      <w:footerReference w:type="default" r:id="rId11"/>
      <w:headerReference w:type="first" r:id="rId12"/>
      <w:footerReference w:type="first" r:id="rId13"/>
      <w:pgSz w:w="11906" w:h="16838" w:code="9"/>
      <w:pgMar w:top="0" w:right="0" w:bottom="567"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223" w:rsidRDefault="00D72223">
      <w:r>
        <w:separator/>
      </w:r>
    </w:p>
    <w:p w:rsidR="00D72223" w:rsidRDefault="00D72223"/>
    <w:p w:rsidR="00D72223" w:rsidRDefault="00D72223"/>
    <w:p w:rsidR="00A22467" w:rsidRDefault="00A22467"/>
  </w:endnote>
  <w:endnote w:type="continuationSeparator" w:id="0">
    <w:p w:rsidR="00D72223" w:rsidRDefault="00D72223">
      <w:r>
        <w:continuationSeparator/>
      </w:r>
    </w:p>
    <w:p w:rsidR="00D72223" w:rsidRDefault="00D72223"/>
    <w:p w:rsidR="00D72223" w:rsidRDefault="00D72223"/>
    <w:p w:rsidR="00A22467" w:rsidRDefault="00A22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w:altName w:val="Arial"/>
    <w:charset w:val="00"/>
    <w:family w:val="swiss"/>
    <w:pitch w:val="variable"/>
    <w:sig w:usb0="00000001" w:usb1="00000000" w:usb2="00000000" w:usb3="00000000" w:csb0="00000093"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A0000027" w:usb1="00000000" w:usb2="00000000" w:usb3="00000000" w:csb0="0000011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A5E" w:rsidRDefault="00492A5E">
    <w:pPr>
      <w:pStyle w:val="Voettekst"/>
    </w:pPr>
  </w:p>
  <w:p w:rsidR="00492A5E" w:rsidRDefault="00492A5E"/>
  <w:tbl>
    <w:tblPr>
      <w:tblW w:w="9900" w:type="dxa"/>
      <w:tblLayout w:type="fixed"/>
      <w:tblCellMar>
        <w:left w:w="0" w:type="dxa"/>
        <w:right w:w="0" w:type="dxa"/>
      </w:tblCellMar>
      <w:tblLook w:val="0000" w:firstRow="0" w:lastRow="0" w:firstColumn="0" w:lastColumn="0" w:noHBand="0" w:noVBand="0"/>
    </w:tblPr>
    <w:tblGrid>
      <w:gridCol w:w="7752"/>
      <w:gridCol w:w="2148"/>
    </w:tblGrid>
    <w:tr w:rsidR="00492A5E">
      <w:trPr>
        <w:trHeight w:hRule="exact" w:val="240"/>
      </w:trPr>
      <w:tc>
        <w:tcPr>
          <w:tcW w:w="7752" w:type="dxa"/>
          <w:shd w:val="clear" w:color="auto" w:fill="auto"/>
        </w:tcPr>
        <w:p w:rsidR="00492A5E" w:rsidRDefault="00492A5E" w:rsidP="00C26079">
          <w:r>
            <w:t>VERTROUWELIJK</w:t>
          </w:r>
        </w:p>
      </w:tc>
      <w:tc>
        <w:tcPr>
          <w:tcW w:w="2148" w:type="dxa"/>
        </w:tcPr>
        <w:p w:rsidR="00492A5E" w:rsidRPr="00B74DD5" w:rsidRDefault="00492A5E" w:rsidP="00C26079">
          <w:pPr>
            <w:pStyle w:val="Huisstijl-Paginanummering"/>
          </w:pPr>
          <w:r w:rsidRPr="00B74DD5">
            <w:t xml:space="preserve">Pagina </w:t>
          </w:r>
          <w:r w:rsidR="00D72223">
            <w:fldChar w:fldCharType="begin"/>
          </w:r>
          <w:r w:rsidR="00D72223">
            <w:instrText xml:space="preserve"> PAGE   \* MERGEFORMAT </w:instrText>
          </w:r>
          <w:r w:rsidR="00D72223">
            <w:fldChar w:fldCharType="separate"/>
          </w:r>
          <w:r w:rsidR="00BE2D55">
            <w:t>3</w:t>
          </w:r>
          <w:r w:rsidR="00D72223">
            <w:fldChar w:fldCharType="end"/>
          </w:r>
          <w:r w:rsidRPr="00B74DD5">
            <w:t xml:space="preserve"> van </w:t>
          </w:r>
          <w:r w:rsidR="00084083">
            <w:fldChar w:fldCharType="begin"/>
          </w:r>
          <w:r w:rsidR="00084083">
            <w:instrText xml:space="preserve"> NUMPAGES   \* MERGEFORMAT </w:instrText>
          </w:r>
          <w:r w:rsidR="00084083">
            <w:fldChar w:fldCharType="separate"/>
          </w:r>
          <w:r w:rsidR="00D72223">
            <w:t>4</w:t>
          </w:r>
          <w:r w:rsidR="00084083">
            <w:fldChar w:fldCharType="end"/>
          </w:r>
        </w:p>
      </w:tc>
    </w:tr>
  </w:tbl>
  <w:p w:rsidR="00492A5E" w:rsidRDefault="00492A5E"/>
  <w:tbl>
    <w:tblPr>
      <w:tblW w:w="9900" w:type="dxa"/>
      <w:tblLayout w:type="fixed"/>
      <w:tblCellMar>
        <w:left w:w="0" w:type="dxa"/>
        <w:right w:w="0" w:type="dxa"/>
      </w:tblCellMar>
      <w:tblLook w:val="0000" w:firstRow="0" w:lastRow="0" w:firstColumn="0" w:lastColumn="0" w:noHBand="0" w:noVBand="0"/>
    </w:tblPr>
    <w:tblGrid>
      <w:gridCol w:w="7752"/>
      <w:gridCol w:w="2148"/>
    </w:tblGrid>
    <w:tr w:rsidR="00492A5E">
      <w:trPr>
        <w:trHeight w:hRule="exact" w:val="240"/>
      </w:trPr>
      <w:tc>
        <w:tcPr>
          <w:tcW w:w="7752" w:type="dxa"/>
          <w:shd w:val="clear" w:color="auto" w:fill="auto"/>
        </w:tcPr>
        <w:p w:rsidR="00492A5E" w:rsidRDefault="00492A5E" w:rsidP="00C26079">
          <w:r>
            <w:t>VERTROUWELIJK</w:t>
          </w:r>
        </w:p>
      </w:tc>
      <w:tc>
        <w:tcPr>
          <w:tcW w:w="2148" w:type="dxa"/>
        </w:tcPr>
        <w:p w:rsidR="00492A5E" w:rsidRPr="00B74DD5" w:rsidRDefault="00492A5E" w:rsidP="00C26079">
          <w:pPr>
            <w:pStyle w:val="Huisstijl-Paginanummering"/>
          </w:pPr>
          <w:r w:rsidRPr="00B74DD5">
            <w:t xml:space="preserve">Pagina </w:t>
          </w:r>
          <w:r w:rsidR="00D72223">
            <w:fldChar w:fldCharType="begin"/>
          </w:r>
          <w:r w:rsidR="00D72223">
            <w:instrText xml:space="preserve"> PAGE   \* MERGEFORMAT </w:instrText>
          </w:r>
          <w:r w:rsidR="00D72223">
            <w:fldChar w:fldCharType="separate"/>
          </w:r>
          <w:r w:rsidR="00BE2D55">
            <w:t>3</w:t>
          </w:r>
          <w:r w:rsidR="00D72223">
            <w:fldChar w:fldCharType="end"/>
          </w:r>
          <w:r w:rsidRPr="00B74DD5">
            <w:t xml:space="preserve"> van </w:t>
          </w:r>
          <w:r w:rsidR="00084083">
            <w:fldChar w:fldCharType="begin"/>
          </w:r>
          <w:r w:rsidR="00084083">
            <w:instrText xml:space="preserve"> NUMPAGES   \* MERGEFORMAT </w:instrText>
          </w:r>
          <w:r w:rsidR="00084083">
            <w:fldChar w:fldCharType="separate"/>
          </w:r>
          <w:r w:rsidR="00D72223">
            <w:t>4</w:t>
          </w:r>
          <w:r w:rsidR="00084083">
            <w:fldChar w:fldCharType="end"/>
          </w:r>
        </w:p>
      </w:tc>
    </w:tr>
  </w:tbl>
  <w:p w:rsidR="00A22467" w:rsidRDefault="00A22467"/>
  <w:p w:rsidR="00A22467" w:rsidRDefault="00A22467"/>
  <w:p w:rsidR="00A22467" w:rsidRDefault="00A2246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492A5E" w:rsidTr="005B4F97">
      <w:trPr>
        <w:trHeight w:hRule="exact" w:val="240"/>
      </w:trPr>
      <w:tc>
        <w:tcPr>
          <w:tcW w:w="6260" w:type="dxa"/>
          <w:shd w:val="clear" w:color="auto" w:fill="auto"/>
        </w:tcPr>
        <w:p w:rsidR="00492A5E" w:rsidRPr="00C12E90" w:rsidRDefault="00492A5E" w:rsidP="002E14E1">
          <w:pPr>
            <w:rPr>
              <w:rStyle w:val="Huisstijl-Rubricering"/>
            </w:rPr>
          </w:pPr>
        </w:p>
      </w:tc>
      <w:tc>
        <w:tcPr>
          <w:tcW w:w="1392" w:type="dxa"/>
        </w:tcPr>
        <w:p w:rsidR="00492A5E" w:rsidRPr="006B1455" w:rsidRDefault="00492A5E" w:rsidP="002E14E1">
          <w:pPr>
            <w:pStyle w:val="Huisstijl-Paginanummering"/>
            <w:jc w:val="right"/>
          </w:pPr>
          <w:r w:rsidRPr="006B1455">
            <w:t xml:space="preserve">Pagina </w:t>
          </w:r>
          <w:r w:rsidR="00D72223">
            <w:fldChar w:fldCharType="begin"/>
          </w:r>
          <w:r w:rsidR="00D72223">
            <w:instrText xml:space="preserve"> PAGE   \* MERGEFORMAT </w:instrText>
          </w:r>
          <w:r w:rsidR="00D72223">
            <w:fldChar w:fldCharType="separate"/>
          </w:r>
          <w:r w:rsidR="00084083">
            <w:t>3</w:t>
          </w:r>
          <w:r w:rsidR="00D72223">
            <w:fldChar w:fldCharType="end"/>
          </w:r>
          <w:r w:rsidRPr="006B1455">
            <w:t xml:space="preserve"> van </w:t>
          </w:r>
          <w:r w:rsidR="00084083">
            <w:fldChar w:fldCharType="begin"/>
          </w:r>
          <w:r w:rsidR="00084083">
            <w:instrText xml:space="preserve"> NUMPAGES   \* MERGEFORMAT </w:instrText>
          </w:r>
          <w:r w:rsidR="00084083">
            <w:fldChar w:fldCharType="separate"/>
          </w:r>
          <w:r w:rsidR="00084083">
            <w:t>4</w:t>
          </w:r>
          <w:r w:rsidR="00084083">
            <w:fldChar w:fldCharType="end"/>
          </w:r>
        </w:p>
      </w:tc>
    </w:tr>
  </w:tbl>
  <w:p w:rsidR="00A22467" w:rsidRDefault="00A22467"/>
  <w:p w:rsidR="00A22467" w:rsidRDefault="00A2246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A5E" w:rsidRPr="00BC3B53" w:rsidRDefault="00492A5E"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223" w:rsidRPr="00B35331" w:rsidRDefault="00D72223" w:rsidP="00B35331">
      <w:pPr>
        <w:pStyle w:val="Voettekst"/>
      </w:pPr>
    </w:p>
    <w:p w:rsidR="00A22467" w:rsidRDefault="00A22467"/>
  </w:footnote>
  <w:footnote w:type="continuationSeparator" w:id="0">
    <w:p w:rsidR="00D72223" w:rsidRDefault="00D72223">
      <w:r>
        <w:continuationSeparator/>
      </w:r>
    </w:p>
    <w:p w:rsidR="00D72223" w:rsidRDefault="00D72223"/>
    <w:p w:rsidR="00D72223" w:rsidRDefault="00D72223"/>
    <w:p w:rsidR="00A22467" w:rsidRDefault="00A224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A5E" w:rsidRDefault="00492A5E">
    <w:pPr>
      <w:pStyle w:val="Koptekst"/>
    </w:pPr>
  </w:p>
  <w:p w:rsidR="00492A5E" w:rsidRDefault="00492A5E"/>
  <w:p w:rsidR="00492A5E" w:rsidRDefault="00492A5E"/>
  <w:p w:rsidR="00A22467" w:rsidRDefault="00A22467"/>
  <w:p w:rsidR="00A22467" w:rsidRDefault="00A22467"/>
  <w:p w:rsidR="00A22467" w:rsidRDefault="00A2246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A5E" w:rsidRDefault="00492A5E"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492A5E" w:rsidRPr="00275984" w:rsidTr="002E14E1">
      <w:trPr>
        <w:trHeight w:val="400"/>
      </w:trPr>
      <w:tc>
        <w:tcPr>
          <w:tcW w:w="7520" w:type="dxa"/>
          <w:shd w:val="clear" w:color="auto" w:fill="auto"/>
        </w:tcPr>
        <w:p w:rsidR="00492A5E" w:rsidRPr="002E14E1" w:rsidRDefault="00492A5E" w:rsidP="00C95090">
          <w:pPr>
            <w:adjustRightInd w:val="0"/>
            <w:spacing w:line="180" w:lineRule="exact"/>
            <w:rPr>
              <w:sz w:val="13"/>
            </w:rPr>
          </w:pPr>
          <w:r w:rsidRPr="00A41EFC">
            <w:rPr>
              <w:rStyle w:val="Huisstijl-Koptekst"/>
            </w:rPr>
            <w:t xml:space="preserve"> </w:t>
          </w:r>
          <w:r w:rsidR="00EA0D09">
            <w:rPr>
              <w:rStyle w:val="Huisstijl-Koptekst"/>
            </w:rPr>
            <w:t>B</w:t>
          </w:r>
          <w:r w:rsidR="0089074F">
            <w:rPr>
              <w:rStyle w:val="Huisstijl-Koptekst"/>
            </w:rPr>
            <w:t xml:space="preserve">ijlage </w:t>
          </w:r>
          <w:r w:rsidR="00194D90">
            <w:rPr>
              <w:rStyle w:val="Huisstijl-Koptekst"/>
            </w:rPr>
            <w:t>3</w:t>
          </w:r>
          <w:r w:rsidR="005F4A65">
            <w:rPr>
              <w:rStyle w:val="Huisstijl-Koptekst"/>
            </w:rPr>
            <w:t xml:space="preserve"> |</w:t>
          </w:r>
          <w:r w:rsidR="00227FC7">
            <w:rPr>
              <w:rStyle w:val="Huisstijl-Koptekst"/>
            </w:rPr>
            <w:t xml:space="preserve"> Specificatie referentieopdracht</w:t>
          </w:r>
          <w:r w:rsidRPr="00A41EFC">
            <w:rPr>
              <w:rStyle w:val="Huisstijl-Koptekst"/>
            </w:rPr>
            <w:t xml:space="preserve"> | </w:t>
          </w:r>
          <w:r w:rsidR="00244361" w:rsidRPr="00E455EF">
            <w:rPr>
              <w:rStyle w:val="Huisstijl-Koptekst"/>
            </w:rPr>
            <w:t>Europese aanbesteding</w:t>
          </w:r>
          <w:r w:rsidR="00244361" w:rsidRPr="00E455EF">
            <w:t xml:space="preserve"> </w:t>
          </w:r>
          <w:r w:rsidR="00244361" w:rsidRPr="00E455EF">
            <w:rPr>
              <w:rStyle w:val="Huisstijl-Koptekst"/>
            </w:rPr>
            <w:t xml:space="preserve">Beveiligingsdiensten ten behoeve van </w:t>
          </w:r>
          <w:r w:rsidR="00244361">
            <w:rPr>
              <w:rStyle w:val="Huisstijl-Koptekst"/>
            </w:rPr>
            <w:t>het ministerie van Defensie</w:t>
          </w:r>
          <w:r w:rsidR="006F5E83">
            <w:rPr>
              <w:rStyle w:val="Huisstijl-Koptekst"/>
            </w:rPr>
            <w:t xml:space="preserve"> |</w:t>
          </w:r>
          <w:r w:rsidR="00244361">
            <w:rPr>
              <w:rStyle w:val="Huisstijl-Koptekst"/>
            </w:rPr>
            <w:t xml:space="preserve"> kenmerk: </w:t>
          </w:r>
          <w:r w:rsidR="00244361" w:rsidRPr="0070291F">
            <w:rPr>
              <w:rStyle w:val="Huisstijl-Koptekst"/>
            </w:rPr>
            <w:t>IUC/DJI/IENEA/TA/2019-1</w:t>
          </w:r>
          <w:r w:rsidR="006F5E83">
            <w:rPr>
              <w:rStyle w:val="Huisstijl-Koptekst"/>
            </w:rPr>
            <w:t xml:space="preserve"> | </w:t>
          </w:r>
          <w:r w:rsidR="00084083" w:rsidRPr="0062390E">
            <w:rPr>
              <w:rStyle w:val="Huisstijl-Koptekst"/>
              <w:highlight w:val="yellow"/>
            </w:rPr>
            <w:t>versie 2.0, NvI2 19 maart 2020</w:t>
          </w:r>
        </w:p>
      </w:tc>
    </w:tr>
  </w:tbl>
  <w:p w:rsidR="00A22467" w:rsidRDefault="00A2246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A5E" w:rsidRDefault="001109E6" w:rsidP="006E263E">
    <w:r>
      <w:rPr>
        <w:noProof/>
      </w:rPr>
      <mc:AlternateContent>
        <mc:Choice Requires="wps">
          <w:drawing>
            <wp:anchor distT="0" distB="0" distL="114300" distR="114300" simplePos="0" relativeHeight="251657728" behindDoc="0" locked="0" layoutInCell="1" allowOverlap="1">
              <wp:simplePos x="0" y="0"/>
              <wp:positionH relativeFrom="column">
                <wp:posOffset>1374140</wp:posOffset>
              </wp:positionH>
              <wp:positionV relativeFrom="page">
                <wp:posOffset>-87630</wp:posOffset>
              </wp:positionV>
              <wp:extent cx="4025900" cy="1746250"/>
              <wp:effectExtent l="2540" t="0" r="635" b="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492A5E">
                            <w:trPr>
                              <w:trHeight w:val="2636"/>
                            </w:trPr>
                            <w:tc>
                              <w:tcPr>
                                <w:tcW w:w="737" w:type="dxa"/>
                                <w:shd w:val="clear" w:color="auto" w:fill="auto"/>
                              </w:tcPr>
                              <w:p w:rsidR="00492A5E" w:rsidRDefault="00931C50" w:rsidP="006E263E">
                                <w:pPr>
                                  <w:spacing w:line="240" w:lineRule="auto"/>
                                </w:pPr>
                                <w:r>
                                  <w:rPr>
                                    <w:noProof/>
                                  </w:rPr>
                                  <w:drawing>
                                    <wp:inline distT="0" distB="0" distL="0" distR="0" wp14:anchorId="547D812A" wp14:editId="6DD10996">
                                      <wp:extent cx="466090" cy="1587500"/>
                                      <wp:effectExtent l="19050" t="0" r="0" b="0"/>
                                      <wp:docPr id="116" name="Afbeelding 116"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492A5E" w:rsidRDefault="00044CD2" w:rsidP="006E263E">
                                <w:pPr>
                                  <w:spacing w:line="240" w:lineRule="auto"/>
                                </w:pPr>
                                <w:bookmarkStart w:id="4" w:name="woordmerk_bk"/>
                                <w:r w:rsidRPr="00044CD2">
                                  <w:rPr>
                                    <w:noProof/>
                                  </w:rPr>
                                  <w:drawing>
                                    <wp:inline distT="0" distB="0" distL="0" distR="0" wp14:anchorId="5567C827" wp14:editId="097667A6">
                                      <wp:extent cx="2340869" cy="1583439"/>
                                      <wp:effectExtent l="0" t="0" r="0" b="0"/>
                                      <wp:docPr id="1" name="Afbeelding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340869" cy="1583439"/>
                                              </a:xfrm>
                                              <a:prstGeom prst="rect">
                                                <a:avLst/>
                                              </a:prstGeom>
                                            </pic:spPr>
                                          </pic:pic>
                                        </a:graphicData>
                                      </a:graphic>
                                    </wp:inline>
                                  </w:drawing>
                                </w:r>
                                <w:bookmarkEnd w:id="4"/>
                              </w:p>
                            </w:tc>
                          </w:tr>
                        </w:tbl>
                        <w:p w:rsidR="00492A5E" w:rsidRDefault="00492A5E"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7" type="#_x0000_t202" style="position:absolute;margin-left:108.2pt;margin-top:-6.9pt;width:317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fN+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HSh836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492A5E">
                      <w:trPr>
                        <w:trHeight w:val="2636"/>
                      </w:trPr>
                      <w:tc>
                        <w:tcPr>
                          <w:tcW w:w="737" w:type="dxa"/>
                          <w:shd w:val="clear" w:color="auto" w:fill="auto"/>
                        </w:tcPr>
                        <w:p w:rsidR="00492A5E" w:rsidRDefault="00931C50" w:rsidP="006E263E">
                          <w:pPr>
                            <w:spacing w:line="240" w:lineRule="auto"/>
                          </w:pPr>
                          <w:r>
                            <w:rPr>
                              <w:noProof/>
                            </w:rPr>
                            <w:drawing>
                              <wp:inline distT="0" distB="0" distL="0" distR="0" wp14:anchorId="547D812A" wp14:editId="6DD10996">
                                <wp:extent cx="466090" cy="1587500"/>
                                <wp:effectExtent l="19050" t="0" r="0" b="0"/>
                                <wp:docPr id="116" name="Afbeelding 116"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492A5E" w:rsidRDefault="00044CD2" w:rsidP="006E263E">
                          <w:pPr>
                            <w:spacing w:line="240" w:lineRule="auto"/>
                          </w:pPr>
                          <w:bookmarkStart w:id="5" w:name="woordmerk_bk"/>
                          <w:r w:rsidRPr="00044CD2">
                            <w:rPr>
                              <w:noProof/>
                            </w:rPr>
                            <w:drawing>
                              <wp:inline distT="0" distB="0" distL="0" distR="0" wp14:anchorId="5567C827" wp14:editId="097667A6">
                                <wp:extent cx="2340869" cy="1583439"/>
                                <wp:effectExtent l="0" t="0" r="0" b="0"/>
                                <wp:docPr id="1" name="Afbeelding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340869" cy="1583439"/>
                                        </a:xfrm>
                                        <a:prstGeom prst="rect">
                                          <a:avLst/>
                                        </a:prstGeom>
                                      </pic:spPr>
                                    </pic:pic>
                                  </a:graphicData>
                                </a:graphic>
                              </wp:inline>
                            </w:drawing>
                          </w:r>
                          <w:bookmarkEnd w:id="5"/>
                        </w:p>
                      </w:tc>
                    </w:tr>
                  </w:tbl>
                  <w:p w:rsidR="00492A5E" w:rsidRDefault="00492A5E" w:rsidP="006E263E"/>
                </w:txbxContent>
              </v:textbox>
              <w10:wrap anchory="page"/>
            </v:shape>
          </w:pict>
        </mc:Fallback>
      </mc:AlternateContent>
    </w:r>
  </w:p>
  <w:p w:rsidR="00492A5E" w:rsidRDefault="00492A5E" w:rsidP="0006027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0"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E585FDE"/>
    <w:multiLevelType w:val="hybridMultilevel"/>
    <w:tmpl w:val="FF18EA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1" w15:restartNumberingAfterBreak="0">
    <w:nsid w:val="2E245C78"/>
    <w:multiLevelType w:val="hybridMultilevel"/>
    <w:tmpl w:val="6ECAC76A"/>
    <w:lvl w:ilvl="0" w:tplc="8C60CFA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3"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6"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8"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9"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2"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3"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4"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35"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37"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9"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41" w15:restartNumberingAfterBreak="0">
    <w:nsid w:val="7F3C6CC7"/>
    <w:multiLevelType w:val="hybridMultilevel"/>
    <w:tmpl w:val="A1522EE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8"/>
  </w:num>
  <w:num w:numId="4">
    <w:abstractNumId w:val="3"/>
  </w:num>
  <w:num w:numId="5">
    <w:abstractNumId w:val="13"/>
  </w:num>
  <w:num w:numId="6">
    <w:abstractNumId w:val="37"/>
  </w:num>
  <w:num w:numId="7">
    <w:abstractNumId w:val="11"/>
  </w:num>
  <w:num w:numId="8">
    <w:abstractNumId w:val="6"/>
  </w:num>
  <w:num w:numId="9">
    <w:abstractNumId w:val="5"/>
  </w:num>
  <w:num w:numId="10">
    <w:abstractNumId w:val="4"/>
  </w:num>
  <w:num w:numId="11">
    <w:abstractNumId w:val="2"/>
  </w:num>
  <w:num w:numId="12">
    <w:abstractNumId w:val="1"/>
  </w:num>
  <w:num w:numId="13">
    <w:abstractNumId w:val="0"/>
  </w:num>
  <w:num w:numId="14">
    <w:abstractNumId w:val="9"/>
  </w:num>
  <w:num w:numId="15">
    <w:abstractNumId w:val="35"/>
  </w:num>
  <w:num w:numId="16">
    <w:abstractNumId w:val="30"/>
  </w:num>
  <w:num w:numId="17">
    <w:abstractNumId w:val="14"/>
  </w:num>
  <w:num w:numId="18">
    <w:abstractNumId w:val="27"/>
  </w:num>
  <w:num w:numId="19">
    <w:abstractNumId w:val="29"/>
  </w:num>
  <w:num w:numId="20">
    <w:abstractNumId w:val="26"/>
  </w:num>
  <w:num w:numId="21">
    <w:abstractNumId w:val="32"/>
  </w:num>
  <w:num w:numId="22">
    <w:abstractNumId w:val="23"/>
  </w:num>
  <w:num w:numId="23">
    <w:abstractNumId w:val="17"/>
  </w:num>
  <w:num w:numId="24">
    <w:abstractNumId w:val="18"/>
  </w:num>
  <w:num w:numId="25">
    <w:abstractNumId w:val="28"/>
  </w:num>
  <w:num w:numId="26">
    <w:abstractNumId w:val="38"/>
  </w:num>
  <w:num w:numId="27">
    <w:abstractNumId w:val="34"/>
  </w:num>
  <w:num w:numId="28">
    <w:abstractNumId w:val="16"/>
  </w:num>
  <w:num w:numId="29">
    <w:abstractNumId w:val="33"/>
  </w:num>
  <w:num w:numId="30">
    <w:abstractNumId w:val="19"/>
  </w:num>
  <w:num w:numId="31">
    <w:abstractNumId w:val="39"/>
  </w:num>
  <w:num w:numId="32">
    <w:abstractNumId w:val="36"/>
  </w:num>
  <w:num w:numId="33">
    <w:abstractNumId w:val="25"/>
  </w:num>
  <w:num w:numId="34">
    <w:abstractNumId w:val="31"/>
  </w:num>
  <w:num w:numId="35">
    <w:abstractNumId w:val="22"/>
  </w:num>
  <w:num w:numId="36">
    <w:abstractNumId w:val="20"/>
  </w:num>
  <w:num w:numId="37">
    <w:abstractNumId w:val="12"/>
  </w:num>
  <w:num w:numId="38">
    <w:abstractNumId w:val="40"/>
  </w:num>
  <w:num w:numId="39">
    <w:abstractNumId w:val="24"/>
  </w:num>
  <w:num w:numId="40">
    <w:abstractNumId w:val="41"/>
  </w:num>
  <w:num w:numId="41">
    <w:abstractNumId w:val="21"/>
  </w:num>
  <w:num w:numId="4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49153"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223"/>
    <w:rsid w:val="0000392E"/>
    <w:rsid w:val="00020189"/>
    <w:rsid w:val="00020EE4"/>
    <w:rsid w:val="00026447"/>
    <w:rsid w:val="00033426"/>
    <w:rsid w:val="00034A84"/>
    <w:rsid w:val="00035E67"/>
    <w:rsid w:val="00044809"/>
    <w:rsid w:val="00044CD2"/>
    <w:rsid w:val="00057B03"/>
    <w:rsid w:val="0006027D"/>
    <w:rsid w:val="00071538"/>
    <w:rsid w:val="00071F28"/>
    <w:rsid w:val="00081825"/>
    <w:rsid w:val="00082BB1"/>
    <w:rsid w:val="00084083"/>
    <w:rsid w:val="00094B45"/>
    <w:rsid w:val="00096680"/>
    <w:rsid w:val="000A01F6"/>
    <w:rsid w:val="000A7488"/>
    <w:rsid w:val="000B2A0F"/>
    <w:rsid w:val="000B7281"/>
    <w:rsid w:val="000C3F40"/>
    <w:rsid w:val="000C43A2"/>
    <w:rsid w:val="000D15A1"/>
    <w:rsid w:val="000D1A28"/>
    <w:rsid w:val="000D6FA0"/>
    <w:rsid w:val="000D7BB7"/>
    <w:rsid w:val="000E0BAF"/>
    <w:rsid w:val="000F1A72"/>
    <w:rsid w:val="000F2632"/>
    <w:rsid w:val="001109E6"/>
    <w:rsid w:val="00123082"/>
    <w:rsid w:val="00123704"/>
    <w:rsid w:val="001270C7"/>
    <w:rsid w:val="001429A1"/>
    <w:rsid w:val="00142BCD"/>
    <w:rsid w:val="0014786A"/>
    <w:rsid w:val="001516A4"/>
    <w:rsid w:val="001802CA"/>
    <w:rsid w:val="00185428"/>
    <w:rsid w:val="00185576"/>
    <w:rsid w:val="00185951"/>
    <w:rsid w:val="00194D90"/>
    <w:rsid w:val="001A2505"/>
    <w:rsid w:val="001B7D7E"/>
    <w:rsid w:val="001C47F8"/>
    <w:rsid w:val="001C793E"/>
    <w:rsid w:val="001D5178"/>
    <w:rsid w:val="001E34C6"/>
    <w:rsid w:val="001E5581"/>
    <w:rsid w:val="001F50B8"/>
    <w:rsid w:val="00215347"/>
    <w:rsid w:val="00216ADD"/>
    <w:rsid w:val="00227FC7"/>
    <w:rsid w:val="002428E3"/>
    <w:rsid w:val="00244361"/>
    <w:rsid w:val="00260BAF"/>
    <w:rsid w:val="002650F7"/>
    <w:rsid w:val="00280F74"/>
    <w:rsid w:val="00286998"/>
    <w:rsid w:val="002B153C"/>
    <w:rsid w:val="002D317B"/>
    <w:rsid w:val="002E0F69"/>
    <w:rsid w:val="002E14E1"/>
    <w:rsid w:val="002E2B30"/>
    <w:rsid w:val="002E7C26"/>
    <w:rsid w:val="002F35DC"/>
    <w:rsid w:val="00312597"/>
    <w:rsid w:val="00342938"/>
    <w:rsid w:val="0034778A"/>
    <w:rsid w:val="00353D56"/>
    <w:rsid w:val="0036223B"/>
    <w:rsid w:val="0036252A"/>
    <w:rsid w:val="00364D9D"/>
    <w:rsid w:val="003737A8"/>
    <w:rsid w:val="0037461E"/>
    <w:rsid w:val="00374748"/>
    <w:rsid w:val="00383906"/>
    <w:rsid w:val="00383DA1"/>
    <w:rsid w:val="00384EFF"/>
    <w:rsid w:val="0039744C"/>
    <w:rsid w:val="003A06C8"/>
    <w:rsid w:val="003A0D7C"/>
    <w:rsid w:val="003A74F5"/>
    <w:rsid w:val="003B58E3"/>
    <w:rsid w:val="003B7612"/>
    <w:rsid w:val="003B7EE7"/>
    <w:rsid w:val="003C18C0"/>
    <w:rsid w:val="003D39EC"/>
    <w:rsid w:val="003E3DD5"/>
    <w:rsid w:val="003F44B7"/>
    <w:rsid w:val="00413D48"/>
    <w:rsid w:val="004173FE"/>
    <w:rsid w:val="004213B0"/>
    <w:rsid w:val="00422FEE"/>
    <w:rsid w:val="00441AC2"/>
    <w:rsid w:val="00444592"/>
    <w:rsid w:val="004520E4"/>
    <w:rsid w:val="00452BCD"/>
    <w:rsid w:val="00456B63"/>
    <w:rsid w:val="00476330"/>
    <w:rsid w:val="00483F0B"/>
    <w:rsid w:val="0049119A"/>
    <w:rsid w:val="00492A5E"/>
    <w:rsid w:val="004B02EC"/>
    <w:rsid w:val="004B4632"/>
    <w:rsid w:val="004B4977"/>
    <w:rsid w:val="004B5465"/>
    <w:rsid w:val="004E13BE"/>
    <w:rsid w:val="004E32F0"/>
    <w:rsid w:val="00516022"/>
    <w:rsid w:val="00521CEE"/>
    <w:rsid w:val="00524434"/>
    <w:rsid w:val="00534880"/>
    <w:rsid w:val="0056454C"/>
    <w:rsid w:val="00573041"/>
    <w:rsid w:val="005903FB"/>
    <w:rsid w:val="005A03A3"/>
    <w:rsid w:val="005B4F97"/>
    <w:rsid w:val="005B77E3"/>
    <w:rsid w:val="005C164B"/>
    <w:rsid w:val="005C1A3A"/>
    <w:rsid w:val="005C3FE0"/>
    <w:rsid w:val="005C6570"/>
    <w:rsid w:val="005C740C"/>
    <w:rsid w:val="005D0300"/>
    <w:rsid w:val="005D3626"/>
    <w:rsid w:val="005F0E31"/>
    <w:rsid w:val="005F2F08"/>
    <w:rsid w:val="005F4A65"/>
    <w:rsid w:val="00604859"/>
    <w:rsid w:val="006048F4"/>
    <w:rsid w:val="0060660A"/>
    <w:rsid w:val="00611795"/>
    <w:rsid w:val="00612294"/>
    <w:rsid w:val="006130B4"/>
    <w:rsid w:val="00617A44"/>
    <w:rsid w:val="006201E3"/>
    <w:rsid w:val="00621FF5"/>
    <w:rsid w:val="00625CD0"/>
    <w:rsid w:val="00635DE3"/>
    <w:rsid w:val="00645EC4"/>
    <w:rsid w:val="006469F6"/>
    <w:rsid w:val="006614C4"/>
    <w:rsid w:val="00661591"/>
    <w:rsid w:val="0066632F"/>
    <w:rsid w:val="006665E1"/>
    <w:rsid w:val="00667BAB"/>
    <w:rsid w:val="006B03AF"/>
    <w:rsid w:val="006C2535"/>
    <w:rsid w:val="006D4B0D"/>
    <w:rsid w:val="006D60B4"/>
    <w:rsid w:val="006D75E1"/>
    <w:rsid w:val="006E263E"/>
    <w:rsid w:val="006E3546"/>
    <w:rsid w:val="006E7216"/>
    <w:rsid w:val="006F0F93"/>
    <w:rsid w:val="006F35FA"/>
    <w:rsid w:val="006F5E83"/>
    <w:rsid w:val="00703AEF"/>
    <w:rsid w:val="00715237"/>
    <w:rsid w:val="00715F39"/>
    <w:rsid w:val="007254A5"/>
    <w:rsid w:val="00725748"/>
    <w:rsid w:val="0073720D"/>
    <w:rsid w:val="007402E0"/>
    <w:rsid w:val="00742AB9"/>
    <w:rsid w:val="00754FBF"/>
    <w:rsid w:val="0076016D"/>
    <w:rsid w:val="00775344"/>
    <w:rsid w:val="007777DF"/>
    <w:rsid w:val="00783559"/>
    <w:rsid w:val="007A4105"/>
    <w:rsid w:val="007A474C"/>
    <w:rsid w:val="007B0280"/>
    <w:rsid w:val="007C406E"/>
    <w:rsid w:val="007F428E"/>
    <w:rsid w:val="00812028"/>
    <w:rsid w:val="00814D03"/>
    <w:rsid w:val="00816074"/>
    <w:rsid w:val="0083178B"/>
    <w:rsid w:val="00833695"/>
    <w:rsid w:val="00842CD8"/>
    <w:rsid w:val="008553C7"/>
    <w:rsid w:val="00857FEB"/>
    <w:rsid w:val="00860B95"/>
    <w:rsid w:val="008616E0"/>
    <w:rsid w:val="00862050"/>
    <w:rsid w:val="008646B0"/>
    <w:rsid w:val="008666D2"/>
    <w:rsid w:val="00875878"/>
    <w:rsid w:val="0089074F"/>
    <w:rsid w:val="00891692"/>
    <w:rsid w:val="008B299C"/>
    <w:rsid w:val="008B3929"/>
    <w:rsid w:val="008B3C2F"/>
    <w:rsid w:val="008B4CB3"/>
    <w:rsid w:val="008B54B2"/>
    <w:rsid w:val="008C46FD"/>
    <w:rsid w:val="008C67AF"/>
    <w:rsid w:val="008F0C84"/>
    <w:rsid w:val="008F2143"/>
    <w:rsid w:val="00905394"/>
    <w:rsid w:val="00910642"/>
    <w:rsid w:val="00917821"/>
    <w:rsid w:val="009235F9"/>
    <w:rsid w:val="009311C8"/>
    <w:rsid w:val="00931C50"/>
    <w:rsid w:val="00933376"/>
    <w:rsid w:val="009336FC"/>
    <w:rsid w:val="00942355"/>
    <w:rsid w:val="00952775"/>
    <w:rsid w:val="0095748C"/>
    <w:rsid w:val="00961FA7"/>
    <w:rsid w:val="009668DE"/>
    <w:rsid w:val="009718F9"/>
    <w:rsid w:val="00975112"/>
    <w:rsid w:val="00975202"/>
    <w:rsid w:val="009753D7"/>
    <w:rsid w:val="00983333"/>
    <w:rsid w:val="00991B5F"/>
    <w:rsid w:val="00997B83"/>
    <w:rsid w:val="009A1A04"/>
    <w:rsid w:val="009A265F"/>
    <w:rsid w:val="009A3B71"/>
    <w:rsid w:val="009A3CA0"/>
    <w:rsid w:val="009A61BC"/>
    <w:rsid w:val="009A676D"/>
    <w:rsid w:val="009B424D"/>
    <w:rsid w:val="009C1AC6"/>
    <w:rsid w:val="009C4F04"/>
    <w:rsid w:val="009E042D"/>
    <w:rsid w:val="009E4779"/>
    <w:rsid w:val="009E6427"/>
    <w:rsid w:val="009F3851"/>
    <w:rsid w:val="00A010E6"/>
    <w:rsid w:val="00A12458"/>
    <w:rsid w:val="00A22467"/>
    <w:rsid w:val="00A27328"/>
    <w:rsid w:val="00A30E68"/>
    <w:rsid w:val="00A34AA0"/>
    <w:rsid w:val="00A41EFC"/>
    <w:rsid w:val="00A56946"/>
    <w:rsid w:val="00A578D8"/>
    <w:rsid w:val="00A61759"/>
    <w:rsid w:val="00A65FF9"/>
    <w:rsid w:val="00A83D1B"/>
    <w:rsid w:val="00A94A09"/>
    <w:rsid w:val="00AB762B"/>
    <w:rsid w:val="00AB78E0"/>
    <w:rsid w:val="00AC0810"/>
    <w:rsid w:val="00AC49D8"/>
    <w:rsid w:val="00AC523C"/>
    <w:rsid w:val="00AC71D7"/>
    <w:rsid w:val="00AD3A3C"/>
    <w:rsid w:val="00AE11B7"/>
    <w:rsid w:val="00AF0612"/>
    <w:rsid w:val="00B06C4D"/>
    <w:rsid w:val="00B1313D"/>
    <w:rsid w:val="00B26CCF"/>
    <w:rsid w:val="00B316B9"/>
    <w:rsid w:val="00B35331"/>
    <w:rsid w:val="00B423F8"/>
    <w:rsid w:val="00B46041"/>
    <w:rsid w:val="00B47A69"/>
    <w:rsid w:val="00B51544"/>
    <w:rsid w:val="00B531DD"/>
    <w:rsid w:val="00B60860"/>
    <w:rsid w:val="00B71DC2"/>
    <w:rsid w:val="00B73546"/>
    <w:rsid w:val="00B74DD5"/>
    <w:rsid w:val="00B74F88"/>
    <w:rsid w:val="00B76A6E"/>
    <w:rsid w:val="00B93893"/>
    <w:rsid w:val="00BB1670"/>
    <w:rsid w:val="00BC12A3"/>
    <w:rsid w:val="00BC3B53"/>
    <w:rsid w:val="00BC56F5"/>
    <w:rsid w:val="00BC75D5"/>
    <w:rsid w:val="00BE2D55"/>
    <w:rsid w:val="00BF37A3"/>
    <w:rsid w:val="00C12E90"/>
    <w:rsid w:val="00C206F1"/>
    <w:rsid w:val="00C26079"/>
    <w:rsid w:val="00C35A91"/>
    <w:rsid w:val="00C40C60"/>
    <w:rsid w:val="00C53426"/>
    <w:rsid w:val="00C63108"/>
    <w:rsid w:val="00C6537C"/>
    <w:rsid w:val="00C7256F"/>
    <w:rsid w:val="00C876B7"/>
    <w:rsid w:val="00C90846"/>
    <w:rsid w:val="00C95090"/>
    <w:rsid w:val="00C97238"/>
    <w:rsid w:val="00CA0A69"/>
    <w:rsid w:val="00CA0E76"/>
    <w:rsid w:val="00CA47D3"/>
    <w:rsid w:val="00CB5A73"/>
    <w:rsid w:val="00CD604A"/>
    <w:rsid w:val="00CD6791"/>
    <w:rsid w:val="00CD700D"/>
    <w:rsid w:val="00CE2EA9"/>
    <w:rsid w:val="00CE74D9"/>
    <w:rsid w:val="00CF053F"/>
    <w:rsid w:val="00CF7C8B"/>
    <w:rsid w:val="00D078E1"/>
    <w:rsid w:val="00D12A7F"/>
    <w:rsid w:val="00D23522"/>
    <w:rsid w:val="00D279AE"/>
    <w:rsid w:val="00D405AB"/>
    <w:rsid w:val="00D5423B"/>
    <w:rsid w:val="00D54F4E"/>
    <w:rsid w:val="00D55865"/>
    <w:rsid w:val="00D56274"/>
    <w:rsid w:val="00D60BA4"/>
    <w:rsid w:val="00D72223"/>
    <w:rsid w:val="00D72421"/>
    <w:rsid w:val="00D7257A"/>
    <w:rsid w:val="00D73F97"/>
    <w:rsid w:val="00D80CCE"/>
    <w:rsid w:val="00DE4D60"/>
    <w:rsid w:val="00DE578A"/>
    <w:rsid w:val="00DF1D1E"/>
    <w:rsid w:val="00DF2583"/>
    <w:rsid w:val="00DF54D9"/>
    <w:rsid w:val="00E03D32"/>
    <w:rsid w:val="00E10DC6"/>
    <w:rsid w:val="00E11F8E"/>
    <w:rsid w:val="00E145EA"/>
    <w:rsid w:val="00E364EF"/>
    <w:rsid w:val="00E426A4"/>
    <w:rsid w:val="00E42D22"/>
    <w:rsid w:val="00E50A17"/>
    <w:rsid w:val="00E62A53"/>
    <w:rsid w:val="00E634E3"/>
    <w:rsid w:val="00E659A6"/>
    <w:rsid w:val="00E81E55"/>
    <w:rsid w:val="00EA0D09"/>
    <w:rsid w:val="00EA75C1"/>
    <w:rsid w:val="00EB7550"/>
    <w:rsid w:val="00EC237D"/>
    <w:rsid w:val="00EE1A75"/>
    <w:rsid w:val="00EE4A1F"/>
    <w:rsid w:val="00EF1B5A"/>
    <w:rsid w:val="00EF2CCA"/>
    <w:rsid w:val="00F03E1B"/>
    <w:rsid w:val="00F16EBD"/>
    <w:rsid w:val="00F2608D"/>
    <w:rsid w:val="00F36803"/>
    <w:rsid w:val="00F46AA1"/>
    <w:rsid w:val="00F53F91"/>
    <w:rsid w:val="00F57321"/>
    <w:rsid w:val="00F61A72"/>
    <w:rsid w:val="00F66F13"/>
    <w:rsid w:val="00F74073"/>
    <w:rsid w:val="00F74EE0"/>
    <w:rsid w:val="00F77453"/>
    <w:rsid w:val="00F80C74"/>
    <w:rsid w:val="00FA1759"/>
    <w:rsid w:val="00FB06ED"/>
    <w:rsid w:val="00FB76DB"/>
    <w:rsid w:val="00FC36AB"/>
    <w:rsid w:val="00FD1727"/>
    <w:rsid w:val="00FD2798"/>
    <w:rsid w:val="00FE3396"/>
    <w:rsid w:val="00FE4A62"/>
    <w:rsid w:val="00FE4F08"/>
    <w:rsid w:val="00FF0D3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fill="f" fillcolor="white" stroke="f">
      <v:fill color="white" on="f"/>
      <v:stroke on="f"/>
      <o:colormru v:ext="edit" colors="#009fee"/>
    </o:shapedefaults>
    <o:shapelayout v:ext="edit">
      <o:idmap v:ext="edit" data="1"/>
    </o:shapelayout>
  </w:shapeDefaults>
  <w:decimalSymbol w:val=","/>
  <w:listSeparator w:val=";"/>
  <w14:docId w14:val="1256D8A0"/>
  <w15:docId w15:val="{7287D105-B329-4929-A352-3111FD703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C7256F"/>
    <w:rPr>
      <w:sz w:val="20"/>
      <w:szCs w:val="20"/>
    </w:rPr>
  </w:style>
  <w:style w:type="character" w:customStyle="1" w:styleId="TekstopmerkingChar">
    <w:name w:val="Tekst opmerking Char"/>
    <w:basedOn w:val="Standaardalinea-lettertype"/>
    <w:link w:val="Tekstopmerking"/>
    <w:rsid w:val="00C7256F"/>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
    <w:next w:val="Standaard"/>
    <w:rsid w:val="0089074F"/>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071538"/>
    <w:pPr>
      <w:spacing w:line="240" w:lineRule="auto"/>
    </w:pPr>
    <w:rPr>
      <w:b/>
      <w:bCs/>
    </w:rPr>
  </w:style>
  <w:style w:type="character" w:customStyle="1" w:styleId="OnderwerpvanopmerkingChar">
    <w:name w:val="Onderwerp van opmerking Char"/>
    <w:basedOn w:val="TekstopmerkingChar"/>
    <w:link w:val="Onderwerpvanopmerking"/>
    <w:rsid w:val="00071538"/>
    <w:rPr>
      <w:rFonts w:ascii="Verdana" w:hAnsi="Verdana"/>
      <w:b/>
      <w:bCs/>
    </w:rPr>
  </w:style>
  <w:style w:type="paragraph" w:styleId="Lijstalinea">
    <w:name w:val="List Paragraph"/>
    <w:aliases w:val="Lijstalinea niv 1"/>
    <w:basedOn w:val="Standaard"/>
    <w:link w:val="LijstalineaChar"/>
    <w:uiPriority w:val="34"/>
    <w:qFormat/>
    <w:rsid w:val="00DE4D60"/>
    <w:pPr>
      <w:ind w:left="720"/>
      <w:contextualSpacing/>
    </w:pPr>
  </w:style>
  <w:style w:type="character" w:customStyle="1" w:styleId="LijstalineaChar">
    <w:name w:val="Lijstalinea Char"/>
    <w:aliases w:val="Lijstalinea niv 1 Char"/>
    <w:basedOn w:val="Standaardalinea-lettertype"/>
    <w:link w:val="Lijstalinea"/>
    <w:uiPriority w:val="34"/>
    <w:locked/>
    <w:rsid w:val="00244361"/>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9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2251F0-CE97-4ACA-BFEB-762250A55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653</Words>
  <Characters>3597</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4242</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Girbaran, S.G. mw. - BD/DBOB/COZA</dc:creator>
  <cp:lastModifiedBy>Aardenne, T.J. Van - BD/DC/INKOOP</cp:lastModifiedBy>
  <cp:revision>15</cp:revision>
  <cp:lastPrinted>2008-09-19T14:31:00Z</cp:lastPrinted>
  <dcterms:created xsi:type="dcterms:W3CDTF">2019-01-09T15:18:00Z</dcterms:created>
  <dcterms:modified xsi:type="dcterms:W3CDTF">2020-03-18T09:51:00Z</dcterms:modified>
</cp:coreProperties>
</file>